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6D2CF" w14:textId="77777777" w:rsidR="00B26348" w:rsidRDefault="00000000">
      <w:pPr>
        <w:pStyle w:val="Heading1"/>
      </w:pPr>
      <w:r>
        <w:t>16. STCKY Causal Analysis: S#!t That's Built in Confined Spaces</w:t>
      </w:r>
    </w:p>
    <w:p w14:paraId="6A221E65" w14:textId="77777777" w:rsidR="00B26348" w:rsidRDefault="00000000">
      <w:r>
        <w:rPr>
          <w:b/>
        </w:rPr>
        <w:t>326. Confined Space Identification</w:t>
      </w:r>
      <w:r>
        <w:rPr>
          <w:i/>
          <w:color w:val="666666"/>
          <w:sz w:val="16"/>
        </w:rPr>
        <w:t xml:space="preserve">  [List Radio]</w:t>
      </w:r>
    </w:p>
    <w:p w14:paraId="39F508AB" w14:textId="77777777" w:rsidR="00B26348" w:rsidRDefault="00000000">
      <w:pPr>
        <w:ind w:left="216"/>
      </w:pPr>
      <w:r>
        <w:rPr>
          <w:i/>
        </w:rPr>
        <w:t>"Confined space" means a space that:</w:t>
      </w:r>
      <w:r>
        <w:rPr>
          <w:i/>
        </w:rPr>
        <w:br/>
        <w:t>(1) Is large enough and so configured that an employee can bodily enter and perform assigned work;</w:t>
      </w:r>
      <w:r>
        <w:rPr>
          <w:i/>
        </w:rPr>
        <w:br/>
        <w:t>and</w:t>
      </w:r>
      <w:r>
        <w:rPr>
          <w:i/>
        </w:rPr>
        <w:br/>
        <w:t>(2) Has limited or restricted means for entry or exit (for example, tanks, vessels, silos, storage bins, hoppers, vaults, and pits are spaces that may have limited means of entry.);</w:t>
      </w:r>
      <w:r>
        <w:rPr>
          <w:i/>
        </w:rPr>
        <w:br/>
        <w:t>and</w:t>
      </w:r>
      <w:r>
        <w:rPr>
          <w:i/>
        </w:rPr>
        <w:br/>
        <w:t>(3) Is not designed for continuous employee occupancy.</w:t>
      </w:r>
      <w:r>
        <w:rPr>
          <w:i/>
        </w:rPr>
        <w:br/>
        <w:t>"Non-permit confined space"</w:t>
      </w:r>
      <w:r>
        <w:rPr>
          <w:i/>
        </w:rPr>
        <w:br/>
        <w:t>means a confined space that does not contain</w:t>
      </w:r>
      <w:r>
        <w:rPr>
          <w:i/>
        </w:rPr>
        <w:br/>
        <w:t>or,</w:t>
      </w:r>
      <w:r>
        <w:rPr>
          <w:i/>
        </w:rPr>
        <w:br/>
        <w:t>with respect to atmospheric hazards, have the potential to contain any hazard capable of causing death or serious physical harm.</w:t>
      </w:r>
      <w:r>
        <w:rPr>
          <w:i/>
        </w:rPr>
        <w:br/>
        <w:t>"Permit-required confined space (permit space)" means a confined space that has one or more of the following characteristics:</w:t>
      </w:r>
      <w:r>
        <w:rPr>
          <w:i/>
        </w:rPr>
        <w:br/>
        <w:t>(1) Contains or has a potential to contain a hazardous atmosphere;</w:t>
      </w:r>
      <w:r>
        <w:rPr>
          <w:i/>
        </w:rPr>
        <w:br/>
        <w:t>(2) Contains a material that has the potential for engulfing an entrant;</w:t>
      </w:r>
      <w:r>
        <w:rPr>
          <w:i/>
        </w:rPr>
        <w:br/>
        <w:t>(3) Has an internal configuration such that an entrant could be trapped or asphyxiated by inwardly converging walls or by a floor which slopes downward and tapers to a smaller cross-section; or</w:t>
      </w:r>
      <w:r>
        <w:rPr>
          <w:i/>
        </w:rPr>
        <w:br/>
        <w:t>(4) Contains any other recognized serious safety or health hazard.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0FD15C02" w14:textId="77777777">
        <w:tc>
          <w:tcPr>
            <w:tcW w:w="10512" w:type="dxa"/>
          </w:tcPr>
          <w:p w14:paraId="085A6B41" w14:textId="77777777" w:rsidR="00B26348" w:rsidRDefault="00000000">
            <w:r>
              <w:t>○ Non-permit Required</w:t>
            </w:r>
          </w:p>
        </w:tc>
      </w:tr>
      <w:tr w:rsidR="00B26348" w14:paraId="7B322E8B" w14:textId="77777777">
        <w:tc>
          <w:tcPr>
            <w:tcW w:w="10512" w:type="dxa"/>
          </w:tcPr>
          <w:p w14:paraId="6DC35F76" w14:textId="77777777" w:rsidR="00B26348" w:rsidRDefault="00000000">
            <w:r>
              <w:t>○ Permit Required</w:t>
            </w:r>
          </w:p>
        </w:tc>
      </w:tr>
    </w:tbl>
    <w:p w14:paraId="4F30944A" w14:textId="77777777" w:rsidR="00B26348" w:rsidRDefault="00B26348"/>
    <w:p w14:paraId="15B5B639" w14:textId="77777777" w:rsidR="00B26348" w:rsidRDefault="00000000">
      <w:r>
        <w:rPr>
          <w:b/>
        </w:rPr>
        <w:t>327. Space's air tested to verify Non-Permit classification?</w:t>
      </w:r>
      <w:r>
        <w:rPr>
          <w:i/>
          <w:color w:val="666666"/>
          <w:sz w:val="16"/>
        </w:rPr>
        <w:t xml:space="preserve">  [List Radio]</w:t>
      </w:r>
    </w:p>
    <w:p w14:paraId="771C6C4A" w14:textId="77777777" w:rsidR="00B26348" w:rsidRDefault="00000000">
      <w:pPr>
        <w:ind w:left="216"/>
      </w:pPr>
      <w:r>
        <w:rPr>
          <w:i/>
        </w:rPr>
        <w:t>Air tested to verify no atmospheric hazards present.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1A5B8F59" w14:textId="77777777">
        <w:tc>
          <w:tcPr>
            <w:tcW w:w="10512" w:type="dxa"/>
          </w:tcPr>
          <w:p w14:paraId="18734CF2" w14:textId="77777777" w:rsidR="00B26348" w:rsidRDefault="00000000">
            <w:r>
              <w:t>○ Yes</w:t>
            </w:r>
          </w:p>
        </w:tc>
      </w:tr>
      <w:tr w:rsidR="00B26348" w14:paraId="4C4DC44B" w14:textId="77777777">
        <w:tc>
          <w:tcPr>
            <w:tcW w:w="10512" w:type="dxa"/>
          </w:tcPr>
          <w:p w14:paraId="4596FBFC" w14:textId="77777777" w:rsidR="00B26348" w:rsidRDefault="00000000">
            <w:r>
              <w:t>○ No</w:t>
            </w:r>
          </w:p>
        </w:tc>
      </w:tr>
    </w:tbl>
    <w:p w14:paraId="5E70519A" w14:textId="77777777" w:rsidR="00B26348" w:rsidRDefault="00B26348"/>
    <w:p w14:paraId="15F7716A" w14:textId="77777777" w:rsidR="00B26348" w:rsidRDefault="00000000">
      <w:r>
        <w:rPr>
          <w:b/>
        </w:rPr>
        <w:t>328. Non-permit required Confined Space: Air Testing - Corrective Actions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731924AB" w14:textId="77777777">
        <w:tc>
          <w:tcPr>
            <w:tcW w:w="10512" w:type="dxa"/>
          </w:tcPr>
          <w:p w14:paraId="50C6BBA2" w14:textId="77777777" w:rsidR="00B26348" w:rsidRDefault="00000000">
            <w:r>
              <w:t>☐ Verify "Non-Permit" classification with air testing</w:t>
            </w:r>
          </w:p>
        </w:tc>
      </w:tr>
      <w:tr w:rsidR="00B26348" w14:paraId="7C2A5D61" w14:textId="77777777">
        <w:tc>
          <w:tcPr>
            <w:tcW w:w="10512" w:type="dxa"/>
          </w:tcPr>
          <w:p w14:paraId="26A0A6C3" w14:textId="77777777" w:rsidR="00B26348" w:rsidRDefault="00000000">
            <w:r>
              <w:t>☐ Review permit. Test atmosphere. Re-classify confined space</w:t>
            </w:r>
          </w:p>
        </w:tc>
      </w:tr>
    </w:tbl>
    <w:p w14:paraId="004D4A94" w14:textId="77777777" w:rsidR="00B26348" w:rsidRDefault="00B26348"/>
    <w:p w14:paraId="3032B874" w14:textId="77777777" w:rsidR="00B26348" w:rsidRDefault="00000000">
      <w:r>
        <w:rPr>
          <w:b/>
        </w:rPr>
        <w:t>329. Reason for lack of air testing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017B1CB0" w14:textId="77777777">
        <w:tc>
          <w:tcPr>
            <w:tcW w:w="10512" w:type="dxa"/>
          </w:tcPr>
          <w:p w14:paraId="24DB05D2" w14:textId="77777777" w:rsidR="00B26348" w:rsidRDefault="00000000">
            <w:r>
              <w:t>○ Air Monitoring(s) not recognized</w:t>
            </w:r>
          </w:p>
        </w:tc>
      </w:tr>
      <w:tr w:rsidR="00B26348" w14:paraId="3769EC30" w14:textId="77777777">
        <w:tc>
          <w:tcPr>
            <w:tcW w:w="10512" w:type="dxa"/>
          </w:tcPr>
          <w:p w14:paraId="6B0845C8" w14:textId="77777777" w:rsidR="00B26348" w:rsidRDefault="00000000">
            <w:r>
              <w:t>○ Air Monitoring(s) not identified</w:t>
            </w:r>
          </w:p>
        </w:tc>
      </w:tr>
      <w:tr w:rsidR="00B26348" w14:paraId="355375DC" w14:textId="77777777">
        <w:tc>
          <w:tcPr>
            <w:tcW w:w="10512" w:type="dxa"/>
          </w:tcPr>
          <w:p w14:paraId="7596CD6B" w14:textId="77777777" w:rsidR="00B26348" w:rsidRDefault="00000000">
            <w:r>
              <w:t>○ Air Monitoring(s) not implemented</w:t>
            </w:r>
          </w:p>
        </w:tc>
      </w:tr>
      <w:tr w:rsidR="00B26348" w14:paraId="0FC5489E" w14:textId="77777777">
        <w:tc>
          <w:tcPr>
            <w:tcW w:w="10512" w:type="dxa"/>
          </w:tcPr>
          <w:p w14:paraId="5DDD59A7" w14:textId="77777777" w:rsidR="00B26348" w:rsidRDefault="00000000">
            <w:r>
              <w:t>○ Air Monitoring(s) not executed</w:t>
            </w:r>
          </w:p>
        </w:tc>
      </w:tr>
    </w:tbl>
    <w:p w14:paraId="1E7F8CEC" w14:textId="77777777" w:rsidR="00B26348" w:rsidRDefault="00B26348"/>
    <w:p w14:paraId="1E4E0411" w14:textId="77777777" w:rsidR="00B26348" w:rsidRDefault="00000000">
      <w:r>
        <w:rPr>
          <w:b/>
        </w:rPr>
        <w:t>330. What prevented the hazard from being recognized?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48729B80" w14:textId="77777777">
        <w:tc>
          <w:tcPr>
            <w:tcW w:w="5256" w:type="dxa"/>
          </w:tcPr>
          <w:p w14:paraId="31FEBAD9" w14:textId="77777777" w:rsidR="00B26348" w:rsidRDefault="00000000">
            <w:r>
              <w:t>☐ Primary STCKY Energy not recognized</w:t>
            </w:r>
          </w:p>
        </w:tc>
        <w:tc>
          <w:tcPr>
            <w:tcW w:w="5256" w:type="dxa"/>
          </w:tcPr>
          <w:p w14:paraId="1452D2ED" w14:textId="77777777" w:rsidR="00B26348" w:rsidRDefault="00000000">
            <w:r>
              <w:t>☐ Lack of Knowledge</w:t>
            </w:r>
          </w:p>
        </w:tc>
      </w:tr>
      <w:tr w:rsidR="00B26348" w14:paraId="5AF201B4" w14:textId="77777777">
        <w:tc>
          <w:tcPr>
            <w:tcW w:w="5256" w:type="dxa"/>
          </w:tcPr>
          <w:p w14:paraId="6FC44953" w14:textId="77777777" w:rsidR="00B26348" w:rsidRDefault="00000000">
            <w:r>
              <w:t>☐ Inadequate training</w:t>
            </w:r>
          </w:p>
        </w:tc>
        <w:tc>
          <w:tcPr>
            <w:tcW w:w="5256" w:type="dxa"/>
          </w:tcPr>
          <w:p w14:paraId="583DEE76" w14:textId="77777777" w:rsidR="00B26348" w:rsidRDefault="00000000">
            <w:r>
              <w:t>☐ Lack of awareness</w:t>
            </w:r>
          </w:p>
        </w:tc>
      </w:tr>
      <w:tr w:rsidR="00B26348" w14:paraId="1B002540" w14:textId="77777777">
        <w:tc>
          <w:tcPr>
            <w:tcW w:w="5256" w:type="dxa"/>
          </w:tcPr>
          <w:p w14:paraId="11383242" w14:textId="77777777" w:rsidR="00B26348" w:rsidRDefault="00000000">
            <w:r>
              <w:t>☐ Insufficient risk assessment</w:t>
            </w:r>
          </w:p>
        </w:tc>
        <w:tc>
          <w:tcPr>
            <w:tcW w:w="5256" w:type="dxa"/>
          </w:tcPr>
          <w:p w14:paraId="33ECB59D" w14:textId="77777777" w:rsidR="00B26348" w:rsidRDefault="00000000">
            <w:r>
              <w:t>☐ Rushed planning or inadequate preparation</w:t>
            </w:r>
          </w:p>
        </w:tc>
      </w:tr>
      <w:tr w:rsidR="00B26348" w14:paraId="77AEFE3F" w14:textId="77777777">
        <w:tc>
          <w:tcPr>
            <w:tcW w:w="5256" w:type="dxa"/>
          </w:tcPr>
          <w:p w14:paraId="6FA1BA39" w14:textId="77777777" w:rsidR="00B26348" w:rsidRDefault="00000000">
            <w:r>
              <w:t>☐ Lack of communication</w:t>
            </w:r>
          </w:p>
        </w:tc>
        <w:tc>
          <w:tcPr>
            <w:tcW w:w="5256" w:type="dxa"/>
          </w:tcPr>
          <w:p w14:paraId="2A7222D5" w14:textId="77777777" w:rsidR="00B26348" w:rsidRDefault="00000000">
            <w:r>
              <w:t>☐ Inadequate hazard identification process</w:t>
            </w:r>
          </w:p>
        </w:tc>
      </w:tr>
      <w:tr w:rsidR="00B26348" w14:paraId="2D007E38" w14:textId="77777777">
        <w:tc>
          <w:tcPr>
            <w:tcW w:w="5256" w:type="dxa"/>
          </w:tcPr>
          <w:p w14:paraId="0F5CB1EC" w14:textId="77777777" w:rsidR="00B26348" w:rsidRDefault="00000000">
            <w:r>
              <w:t>☐ Unclear responsibilities</w:t>
            </w:r>
          </w:p>
        </w:tc>
        <w:tc>
          <w:tcPr>
            <w:tcW w:w="5256" w:type="dxa"/>
          </w:tcPr>
          <w:p w14:paraId="72226819" w14:textId="77777777" w:rsidR="00B26348" w:rsidRDefault="00000000">
            <w:r>
              <w:t>☐ Assumptions and biases</w:t>
            </w:r>
          </w:p>
        </w:tc>
      </w:tr>
      <w:tr w:rsidR="00B26348" w14:paraId="5B86D345" w14:textId="77777777">
        <w:tc>
          <w:tcPr>
            <w:tcW w:w="5256" w:type="dxa"/>
          </w:tcPr>
          <w:p w14:paraId="06F6FCFE" w14:textId="77777777" w:rsidR="00B26348" w:rsidRDefault="00000000">
            <w:r>
              <w:t>☐ External factors</w:t>
            </w:r>
          </w:p>
        </w:tc>
        <w:tc>
          <w:tcPr>
            <w:tcW w:w="5256" w:type="dxa"/>
          </w:tcPr>
          <w:p w14:paraId="4C545D29" w14:textId="77777777" w:rsidR="00B26348" w:rsidRDefault="00B26348"/>
        </w:tc>
      </w:tr>
    </w:tbl>
    <w:p w14:paraId="5E63F50D" w14:textId="77777777" w:rsidR="00B26348" w:rsidRDefault="00B26348"/>
    <w:p w14:paraId="3BBCDEA5" w14:textId="77777777" w:rsidR="00B26348" w:rsidRDefault="00000000">
      <w:r>
        <w:rPr>
          <w:b/>
        </w:rPr>
        <w:t>331. What prevented the control from being identified?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1F1D2DA5" w14:textId="77777777">
        <w:tc>
          <w:tcPr>
            <w:tcW w:w="5256" w:type="dxa"/>
          </w:tcPr>
          <w:p w14:paraId="57B6417F" w14:textId="77777777" w:rsidR="00B26348" w:rsidRDefault="00000000">
            <w:r>
              <w:t>☐ Lack of familiarity with specific high energy hazards</w:t>
            </w:r>
            <w:r>
              <w:rPr>
                <w:i/>
              </w:rPr>
              <w:t xml:space="preserve"> - The project team is not familiar with the specific high energy hazards present in the task, i.e. new or unique situation or work process.</w:t>
            </w:r>
          </w:p>
        </w:tc>
        <w:tc>
          <w:tcPr>
            <w:tcW w:w="5256" w:type="dxa"/>
          </w:tcPr>
          <w:p w14:paraId="05FB9203" w14:textId="77777777" w:rsidR="00B26348" w:rsidRDefault="00000000">
            <w:r>
              <w:t>☐ Inadequate training on high energy controls</w:t>
            </w:r>
            <w:r>
              <w:rPr>
                <w:i/>
              </w:rPr>
              <w:t xml:space="preserve"> - Team members have not received sufficient training on identifying, implementing, and executing high energy controls.</w:t>
            </w:r>
          </w:p>
        </w:tc>
      </w:tr>
      <w:tr w:rsidR="00B26348" w14:paraId="12933E87" w14:textId="77777777">
        <w:tc>
          <w:tcPr>
            <w:tcW w:w="5256" w:type="dxa"/>
          </w:tcPr>
          <w:p w14:paraId="3D6CE164" w14:textId="77777777" w:rsidR="00B26348" w:rsidRDefault="00000000">
            <w:r>
              <w:t>☐ Insufficient risk assessment</w:t>
            </w:r>
            <w:r>
              <w:rPr>
                <w:i/>
              </w:rPr>
              <w:t xml:space="preserve"> - The team has not conducted a thorough risk assessment to identify all potential high energy hazards and determine appropriate controls.</w:t>
            </w:r>
          </w:p>
        </w:tc>
        <w:tc>
          <w:tcPr>
            <w:tcW w:w="5256" w:type="dxa"/>
          </w:tcPr>
          <w:p w14:paraId="150F99FD" w14:textId="77777777" w:rsidR="00B26348" w:rsidRDefault="00000000">
            <w:r>
              <w:t>☐ Lack of available control options</w:t>
            </w:r>
            <w:r>
              <w:rPr>
                <w:i/>
              </w:rPr>
              <w:t xml:space="preserve"> - The team struggles to find suitable control measures for mitigating the identified high energy hazards, leading to delays or inadequate solutions.</w:t>
            </w:r>
          </w:p>
        </w:tc>
      </w:tr>
      <w:tr w:rsidR="00B26348" w14:paraId="744E5061" w14:textId="77777777">
        <w:tc>
          <w:tcPr>
            <w:tcW w:w="5256" w:type="dxa"/>
          </w:tcPr>
          <w:p w14:paraId="35D27CB0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Limited budget or access to equipment prevented the implementation of high energy controls</w:t>
            </w:r>
          </w:p>
        </w:tc>
        <w:tc>
          <w:tcPr>
            <w:tcW w:w="5256" w:type="dxa"/>
          </w:tcPr>
          <w:p w14:paraId="670635E4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deadlines and tight schedules pressure the team to overlook or rush the identification of high energy controls.</w:t>
            </w:r>
          </w:p>
        </w:tc>
      </w:tr>
      <w:tr w:rsidR="00B26348" w14:paraId="09B6DCE3" w14:textId="77777777">
        <w:tc>
          <w:tcPr>
            <w:tcW w:w="5256" w:type="dxa"/>
          </w:tcPr>
          <w:p w14:paraId="7B6E904C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team has dealt with similar high energy hazards in the past without incident and assumed the risks are manageable without additional controls.</w:t>
            </w:r>
          </w:p>
        </w:tc>
        <w:tc>
          <w:tcPr>
            <w:tcW w:w="5256" w:type="dxa"/>
          </w:tcPr>
          <w:p w14:paraId="5BA2A593" w14:textId="77777777" w:rsidR="00B26348" w:rsidRDefault="00000000">
            <w:r>
              <w:t>☐ Emphasis on production</w:t>
            </w:r>
            <w:r>
              <w:rPr>
                <w:i/>
              </w:rPr>
              <w:t xml:space="preserve"> - A focus on productivity and meeting targets led to neglecting the thorough identification of high energy controls.</w:t>
            </w:r>
          </w:p>
        </w:tc>
      </w:tr>
      <w:tr w:rsidR="00B26348" w14:paraId="606E439A" w14:textId="77777777">
        <w:tc>
          <w:tcPr>
            <w:tcW w:w="5256" w:type="dxa"/>
          </w:tcPr>
          <w:p w14:paraId="474493D5" w14:textId="77777777" w:rsidR="00B26348" w:rsidRDefault="00000000">
            <w:r>
              <w:t>☐ Lack of communication and collaboration</w:t>
            </w:r>
            <w:r>
              <w:rPr>
                <w:i/>
              </w:rPr>
              <w:t xml:space="preserve"> - Team members did not communicate effectively, critical information about high energy hazards and controls were missed.</w:t>
            </w:r>
          </w:p>
        </w:tc>
        <w:tc>
          <w:tcPr>
            <w:tcW w:w="5256" w:type="dxa"/>
          </w:tcPr>
          <w:p w14:paraId="2CE82207" w14:textId="77777777" w:rsidR="00B26348" w:rsidRDefault="00000000">
            <w:r>
              <w:t>☐ Failure to learn from past incidents</w:t>
            </w:r>
            <w:r>
              <w:rPr>
                <w:i/>
              </w:rPr>
              <w:t xml:space="preserve"> - The team did not learn from previous incidents involving similar high energy hazards, leading to repeated oversights in control identification.</w:t>
            </w:r>
          </w:p>
        </w:tc>
      </w:tr>
      <w:tr w:rsidR="00B26348" w14:paraId="1138863D" w14:textId="77777777">
        <w:tc>
          <w:tcPr>
            <w:tcW w:w="5256" w:type="dxa"/>
          </w:tcPr>
          <w:p w14:paraId="01245BB7" w14:textId="77777777" w:rsidR="00B26348" w:rsidRDefault="00000000">
            <w:r>
              <w:t>☐ Complexity of the construction task</w:t>
            </w:r>
            <w:r>
              <w:rPr>
                <w:i/>
              </w:rPr>
              <w:t xml:space="preserve"> - Highly complex task with multiple high energy hazards, made it challenging for the team to identify and implement appropriate controls for each hazard.</w:t>
            </w:r>
          </w:p>
        </w:tc>
        <w:tc>
          <w:tcPr>
            <w:tcW w:w="5256" w:type="dxa"/>
          </w:tcPr>
          <w:p w14:paraId="6ADF3D1E" w14:textId="77777777" w:rsidR="00B26348" w:rsidRDefault="00B26348"/>
        </w:tc>
      </w:tr>
    </w:tbl>
    <w:p w14:paraId="40828530" w14:textId="77777777" w:rsidR="00B26348" w:rsidRDefault="00B26348"/>
    <w:p w14:paraId="6A3C50A9" w14:textId="77777777" w:rsidR="00B26348" w:rsidRDefault="00000000">
      <w:r>
        <w:rPr>
          <w:b/>
        </w:rPr>
        <w:t>332. What prevented the control from being implemented?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74C2F18E" w14:textId="77777777">
        <w:tc>
          <w:tcPr>
            <w:tcW w:w="5256" w:type="dxa"/>
          </w:tcPr>
          <w:p w14:paraId="26EF5583" w14:textId="77777777" w:rsidR="00B26348" w:rsidRDefault="00000000">
            <w:r>
              <w:t>☐ Cost considerations</w:t>
            </w:r>
            <w:r>
              <w:rPr>
                <w:i/>
              </w:rPr>
              <w:t xml:space="preserve"> - High energy controls are expensive to acquire and install, and the project team prioritized cost savings over worker safety.</w:t>
            </w:r>
          </w:p>
        </w:tc>
        <w:tc>
          <w:tcPr>
            <w:tcW w:w="5256" w:type="dxa"/>
          </w:tcPr>
          <w:p w14:paraId="46B04E91" w14:textId="77777777" w:rsidR="00B26348" w:rsidRDefault="00000000">
            <w:r>
              <w:t>☐ Lack of understanding or awareness</w:t>
            </w:r>
            <w:r>
              <w:rPr>
                <w:i/>
              </w:rPr>
              <w:t xml:space="preserve"> - The team did not fully comprehend the severity of the hazard or the potential consequences of not implementing the high energy controls.</w:t>
            </w:r>
          </w:p>
        </w:tc>
      </w:tr>
      <w:tr w:rsidR="00B26348" w14:paraId="16046351" w14:textId="77777777">
        <w:tc>
          <w:tcPr>
            <w:tcW w:w="5256" w:type="dxa"/>
          </w:tcPr>
          <w:p w14:paraId="75B9CF77" w14:textId="77777777" w:rsidR="00B26348" w:rsidRDefault="00000000">
            <w:r>
              <w:t>☐ Resistance to change</w:t>
            </w:r>
            <w:r>
              <w:rPr>
                <w:i/>
              </w:rPr>
              <w:t xml:space="preserve"> - Introduction of controls or procedures was met with resistance from workers or management who prefer familiar practices.</w:t>
            </w:r>
          </w:p>
        </w:tc>
        <w:tc>
          <w:tcPr>
            <w:tcW w:w="5256" w:type="dxa"/>
          </w:tcPr>
          <w:p w14:paraId="7459043C" w14:textId="77777777" w:rsidR="00B26348" w:rsidRDefault="00000000">
            <w:r>
              <w:t>☐ Inadequate planning</w:t>
            </w:r>
            <w:r>
              <w:rPr>
                <w:i/>
              </w:rPr>
              <w:t xml:space="preserve"> - The team identified the need for high energy control but failed to develop a proper plan for their implementation.</w:t>
            </w:r>
          </w:p>
        </w:tc>
      </w:tr>
      <w:tr w:rsidR="00B26348" w14:paraId="1B2C77C0" w14:textId="77777777">
        <w:tc>
          <w:tcPr>
            <w:tcW w:w="5256" w:type="dxa"/>
          </w:tcPr>
          <w:p w14:paraId="4162D518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resources, such as equipment or skilled personnel, to implement the high energy controls effectively.</w:t>
            </w:r>
          </w:p>
        </w:tc>
        <w:tc>
          <w:tcPr>
            <w:tcW w:w="5256" w:type="dxa"/>
          </w:tcPr>
          <w:p w14:paraId="0795DC2E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timelines or deadlines did not allow for implementing high energy controls properly.</w:t>
            </w:r>
          </w:p>
        </w:tc>
      </w:tr>
      <w:tr w:rsidR="00B26348" w14:paraId="35654EE1" w14:textId="77777777">
        <w:tc>
          <w:tcPr>
            <w:tcW w:w="5256" w:type="dxa"/>
          </w:tcPr>
          <w:p w14:paraId="13FACC95" w14:textId="77777777" w:rsidR="00B26348" w:rsidRDefault="00000000">
            <w:r>
              <w:t>☐ Lack of leadership support</w:t>
            </w:r>
            <w:r>
              <w:rPr>
                <w:i/>
              </w:rPr>
              <w:t xml:space="preserve"> - The absence of leadership support in prioritizing control implementation made it challenging for the team to effectively implement the controls.</w:t>
            </w:r>
          </w:p>
        </w:tc>
        <w:tc>
          <w:tcPr>
            <w:tcW w:w="5256" w:type="dxa"/>
          </w:tcPr>
          <w:p w14:paraId="17871CB7" w14:textId="77777777" w:rsidR="00B26348" w:rsidRDefault="00000000">
            <w:r>
              <w:t>☐ Perceived inconvenience</w:t>
            </w:r>
            <w:r>
              <w:rPr>
                <w:i/>
              </w:rPr>
              <w:t xml:space="preserve"> - Workers considered the high energy controls as inconvenient or cumbersome, leading to resistance in their implementation.</w:t>
            </w:r>
          </w:p>
        </w:tc>
      </w:tr>
      <w:tr w:rsidR="00B26348" w14:paraId="1C0E574C" w14:textId="77777777">
        <w:tc>
          <w:tcPr>
            <w:tcW w:w="5256" w:type="dxa"/>
          </w:tcPr>
          <w:p w14:paraId="0A8FE2A3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project team believes that the hazard is manageable without additional controls or that accidents are unlikely to happen.</w:t>
            </w:r>
          </w:p>
        </w:tc>
        <w:tc>
          <w:tcPr>
            <w:tcW w:w="5256" w:type="dxa"/>
          </w:tcPr>
          <w:p w14:paraId="4CF632F9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Workers lack the necessary training on how to use or maintain the high energy controls effectively.</w:t>
            </w:r>
          </w:p>
        </w:tc>
      </w:tr>
      <w:tr w:rsidR="00B26348" w14:paraId="22E0C946" w14:textId="77777777">
        <w:tc>
          <w:tcPr>
            <w:tcW w:w="5256" w:type="dxa"/>
          </w:tcPr>
          <w:p w14:paraId="6D37B41B" w14:textId="77777777" w:rsidR="00B26348" w:rsidRDefault="00000000">
            <w:r>
              <w:t>☐ Miscommunication or misinterpretation</w:t>
            </w:r>
            <w:r>
              <w:rPr>
                <w:i/>
              </w:rPr>
              <w:t xml:space="preserve"> - Instructions or guidelines for implementing the controls have not been communicated clearly or were misunderstood by the team</w:t>
            </w:r>
          </w:p>
        </w:tc>
        <w:tc>
          <w:tcPr>
            <w:tcW w:w="5256" w:type="dxa"/>
          </w:tcPr>
          <w:p w14:paraId="0D05642D" w14:textId="77777777" w:rsidR="00B26348" w:rsidRDefault="00B26348"/>
        </w:tc>
      </w:tr>
    </w:tbl>
    <w:p w14:paraId="24963B61" w14:textId="77777777" w:rsidR="00B26348" w:rsidRDefault="00B26348"/>
    <w:p w14:paraId="3270AD83" w14:textId="77777777" w:rsidR="00B26348" w:rsidRDefault="00000000">
      <w:r>
        <w:rPr>
          <w:b/>
        </w:rPr>
        <w:t>333. What prevented the control from being executed?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4384130A" w14:textId="77777777">
        <w:tc>
          <w:tcPr>
            <w:tcW w:w="5256" w:type="dxa"/>
          </w:tcPr>
          <w:p w14:paraId="27BD5A0D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The team have not received sufficient training on how to use the high energy control properly</w:t>
            </w:r>
          </w:p>
        </w:tc>
        <w:tc>
          <w:tcPr>
            <w:tcW w:w="5256" w:type="dxa"/>
          </w:tcPr>
          <w:p w14:paraId="263467EF" w14:textId="77777777" w:rsidR="00B26348" w:rsidRDefault="00000000">
            <w:r>
              <w:t>☐ Lack of supervision</w:t>
            </w:r>
            <w:r>
              <w:rPr>
                <w:i/>
              </w:rPr>
              <w:t xml:space="preserve"> - Lacking supervision, workers did not follow the correct procedures for using the high energy control.</w:t>
            </w:r>
          </w:p>
        </w:tc>
      </w:tr>
      <w:tr w:rsidR="00B26348" w14:paraId="385D80D3" w14:textId="77777777">
        <w:tc>
          <w:tcPr>
            <w:tcW w:w="5256" w:type="dxa"/>
          </w:tcPr>
          <w:p w14:paraId="3CDB50F5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Workers became complacent over time and deviated from established procedures</w:t>
            </w:r>
          </w:p>
        </w:tc>
        <w:tc>
          <w:tcPr>
            <w:tcW w:w="5256" w:type="dxa"/>
          </w:tcPr>
          <w:p w14:paraId="44BD972D" w14:textId="77777777" w:rsidR="00B26348" w:rsidRDefault="00000000">
            <w:r>
              <w:t>☐ Lack of accountability</w:t>
            </w:r>
            <w:r>
              <w:rPr>
                <w:i/>
              </w:rPr>
              <w:t xml:space="preserve"> - No consequences for non-compliance with high energy control procedures</w:t>
            </w:r>
          </w:p>
        </w:tc>
      </w:tr>
      <w:tr w:rsidR="00B26348" w14:paraId="7ACF0083" w14:textId="77777777">
        <w:tc>
          <w:tcPr>
            <w:tcW w:w="5256" w:type="dxa"/>
          </w:tcPr>
          <w:p w14:paraId="7623F292" w14:textId="77777777" w:rsidR="00B26348" w:rsidRDefault="00000000">
            <w:r>
              <w:t>☐ Failure to maintain equipment</w:t>
            </w:r>
            <w:r>
              <w:rPr>
                <w:i/>
              </w:rPr>
              <w:t xml:space="preserve"> - Lack of regular maintenance and/or inspections of the high energy control led to malfunction and/or reduced effectiveness.</w:t>
            </w:r>
          </w:p>
        </w:tc>
        <w:tc>
          <w:tcPr>
            <w:tcW w:w="5256" w:type="dxa"/>
          </w:tcPr>
          <w:p w14:paraId="5C1DB5A9" w14:textId="77777777" w:rsidR="00B26348" w:rsidRDefault="00000000">
            <w:r>
              <w:t>☐ Miscommunication or misunderstandings</w:t>
            </w:r>
            <w:r>
              <w:rPr>
                <w:i/>
              </w:rPr>
              <w:t xml:space="preserve"> - Poor communication between team members resulted in misunderstandings about how to execute the high energy control.</w:t>
            </w:r>
          </w:p>
        </w:tc>
      </w:tr>
      <w:tr w:rsidR="00B26348" w14:paraId="368CF410" w14:textId="77777777">
        <w:tc>
          <w:tcPr>
            <w:tcW w:w="5256" w:type="dxa"/>
          </w:tcPr>
          <w:p w14:paraId="7253A5E9" w14:textId="77777777" w:rsidR="00B26348" w:rsidRDefault="00000000">
            <w:r>
              <w:t>☐ Production pressures</w:t>
            </w:r>
            <w:r>
              <w:rPr>
                <w:i/>
              </w:rPr>
              <w:t xml:space="preserve"> - Workers prioritized production over control execution, due to tight project schedule or deadlines, leading to incomplete execution of the high energy control.</w:t>
            </w:r>
          </w:p>
        </w:tc>
        <w:tc>
          <w:tcPr>
            <w:tcW w:w="5256" w:type="dxa"/>
          </w:tcPr>
          <w:p w14:paraId="0E10D375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 to ensure high energy control execution.</w:t>
            </w:r>
          </w:p>
        </w:tc>
      </w:tr>
      <w:tr w:rsidR="00B26348" w14:paraId="411A30BC" w14:textId="77777777">
        <w:tc>
          <w:tcPr>
            <w:tcW w:w="5256" w:type="dxa"/>
          </w:tcPr>
          <w:p w14:paraId="587BEB5E" w14:textId="77777777" w:rsidR="00B26348" w:rsidRDefault="00000000">
            <w:r>
              <w:t>☐ Lack of awareness</w:t>
            </w:r>
            <w:r>
              <w:rPr>
                <w:i/>
              </w:rPr>
              <w:t xml:space="preserve"> - Workers did understand the importance of high energy control or the potential consequences of not executing it effectively.</w:t>
            </w:r>
          </w:p>
        </w:tc>
        <w:tc>
          <w:tcPr>
            <w:tcW w:w="5256" w:type="dxa"/>
          </w:tcPr>
          <w:p w14:paraId="25016205" w14:textId="77777777" w:rsidR="00B26348" w:rsidRDefault="00000000">
            <w:r>
              <w:t>☐ Worker fatigue</w:t>
            </w:r>
            <w:r>
              <w:rPr>
                <w:i/>
              </w:rPr>
              <w:t xml:space="preserve"> - Fatigued workers were not alert or attentive when executing high energy controls.</w:t>
            </w:r>
          </w:p>
        </w:tc>
      </w:tr>
      <w:tr w:rsidR="00B26348" w14:paraId="06E345FA" w14:textId="77777777">
        <w:tc>
          <w:tcPr>
            <w:tcW w:w="5256" w:type="dxa"/>
          </w:tcPr>
          <w:p w14:paraId="24CC6AC0" w14:textId="77777777" w:rsidR="00B26348" w:rsidRDefault="00000000">
            <w:r>
              <w:t>☐ Competing priorities</w:t>
            </w:r>
            <w:r>
              <w:rPr>
                <w:i/>
              </w:rPr>
              <w:t xml:space="preserve"> - Other tasks or issues diverted the team’s attention away from executing the high energy control.</w:t>
            </w:r>
          </w:p>
        </w:tc>
        <w:tc>
          <w:tcPr>
            <w:tcW w:w="5256" w:type="dxa"/>
          </w:tcPr>
          <w:p w14:paraId="5128020B" w14:textId="77777777" w:rsidR="00B26348" w:rsidRDefault="00000000">
            <w:r>
              <w:t>☐ Willful disregard</w:t>
            </w:r>
            <w:r>
              <w:rPr>
                <w:i/>
              </w:rPr>
              <w:t xml:space="preserve"> - Intentional neglect or avoidance of necessary actions or procedures</w:t>
            </w:r>
          </w:p>
        </w:tc>
      </w:tr>
    </w:tbl>
    <w:p w14:paraId="58004376" w14:textId="77777777" w:rsidR="00B26348" w:rsidRDefault="00B26348"/>
    <w:p w14:paraId="1D28F630" w14:textId="77777777" w:rsidR="00B26348" w:rsidRDefault="00000000">
      <w:r>
        <w:rPr>
          <w:b/>
        </w:rPr>
        <w:t>334. Permit Required Confined Space: Hazardous atmosphere controls in place?</w:t>
      </w:r>
      <w:r>
        <w:rPr>
          <w:i/>
          <w:color w:val="666666"/>
          <w:sz w:val="16"/>
        </w:rPr>
        <w:t xml:space="preserve">  [List Radio]</w:t>
      </w:r>
    </w:p>
    <w:p w14:paraId="47794DA1" w14:textId="77777777" w:rsidR="00B26348" w:rsidRDefault="00000000">
      <w:pPr>
        <w:ind w:left="216"/>
      </w:pPr>
      <w:r>
        <w:rPr>
          <w:i/>
        </w:rPr>
        <w:t>Air Monitoring:</w:t>
      </w:r>
      <w:r>
        <w:rPr>
          <w:i/>
        </w:rPr>
        <w:br/>
        <w:t>Confined space air tested prior to entry and monitored during shift with calibrated monitor</w:t>
      </w:r>
      <w:r>
        <w:rPr>
          <w:i/>
        </w:rPr>
        <w:br/>
        <w:t>Adequate ventilation maintained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125BFEF8" w14:textId="77777777">
        <w:tc>
          <w:tcPr>
            <w:tcW w:w="10512" w:type="dxa"/>
          </w:tcPr>
          <w:p w14:paraId="13A3EA30" w14:textId="77777777" w:rsidR="00B26348" w:rsidRDefault="00000000">
            <w:r>
              <w:t>○ Yes</w:t>
            </w:r>
          </w:p>
        </w:tc>
      </w:tr>
      <w:tr w:rsidR="00B26348" w14:paraId="3A586381" w14:textId="77777777">
        <w:tc>
          <w:tcPr>
            <w:tcW w:w="10512" w:type="dxa"/>
          </w:tcPr>
          <w:p w14:paraId="6E51272A" w14:textId="77777777" w:rsidR="00B26348" w:rsidRDefault="00000000">
            <w:r>
              <w:t>○ No</w:t>
            </w:r>
          </w:p>
        </w:tc>
      </w:tr>
    </w:tbl>
    <w:p w14:paraId="6BEE1F68" w14:textId="77777777" w:rsidR="00B26348" w:rsidRDefault="00B26348"/>
    <w:p w14:paraId="2937C6ED" w14:textId="77777777" w:rsidR="00B26348" w:rsidRDefault="00000000">
      <w:r>
        <w:rPr>
          <w:b/>
        </w:rPr>
        <w:t>335. Permit Required Confined Space: Hazardous Atmosphere Controls - Corrective Actions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6DA006D3" w14:textId="77777777">
        <w:tc>
          <w:tcPr>
            <w:tcW w:w="10512" w:type="dxa"/>
          </w:tcPr>
          <w:p w14:paraId="5BD74C89" w14:textId="77777777" w:rsidR="00B26348" w:rsidRDefault="00000000">
            <w:r>
              <w:t>☐ Test confined space air with calibrated air monitor</w:t>
            </w:r>
          </w:p>
        </w:tc>
      </w:tr>
      <w:tr w:rsidR="00B26348" w14:paraId="45E7B8FC" w14:textId="77777777">
        <w:tc>
          <w:tcPr>
            <w:tcW w:w="10512" w:type="dxa"/>
          </w:tcPr>
          <w:p w14:paraId="2F32AB70" w14:textId="77777777" w:rsidR="00B26348" w:rsidRDefault="00000000">
            <w:r>
              <w:t>☐ Provide adequate ventilation</w:t>
            </w:r>
          </w:p>
        </w:tc>
      </w:tr>
    </w:tbl>
    <w:p w14:paraId="65B07875" w14:textId="77777777" w:rsidR="00B26348" w:rsidRDefault="00B26348"/>
    <w:p w14:paraId="3E0A0356" w14:textId="77777777" w:rsidR="00B26348" w:rsidRDefault="00000000">
      <w:r>
        <w:rPr>
          <w:b/>
        </w:rPr>
        <w:t>336. Reason for lack of hazardous atmosphere controls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1A26B6DA" w14:textId="77777777">
        <w:tc>
          <w:tcPr>
            <w:tcW w:w="10512" w:type="dxa"/>
          </w:tcPr>
          <w:p w14:paraId="212EC420" w14:textId="77777777" w:rsidR="00B26348" w:rsidRDefault="00000000">
            <w:r>
              <w:t>○ Air Monitoring(s) not recognized</w:t>
            </w:r>
          </w:p>
        </w:tc>
      </w:tr>
      <w:tr w:rsidR="00B26348" w14:paraId="1C980CD3" w14:textId="77777777">
        <w:tc>
          <w:tcPr>
            <w:tcW w:w="10512" w:type="dxa"/>
          </w:tcPr>
          <w:p w14:paraId="5A4177A6" w14:textId="77777777" w:rsidR="00B26348" w:rsidRDefault="00000000">
            <w:r>
              <w:t>○ Air Monitoring(s) not identified</w:t>
            </w:r>
          </w:p>
        </w:tc>
      </w:tr>
      <w:tr w:rsidR="00B26348" w14:paraId="37A60D60" w14:textId="77777777">
        <w:tc>
          <w:tcPr>
            <w:tcW w:w="10512" w:type="dxa"/>
          </w:tcPr>
          <w:p w14:paraId="1030B540" w14:textId="77777777" w:rsidR="00B26348" w:rsidRDefault="00000000">
            <w:r>
              <w:t>○ Air Monitoring(s) not implemented</w:t>
            </w:r>
          </w:p>
        </w:tc>
      </w:tr>
      <w:tr w:rsidR="00B26348" w14:paraId="79AF2D81" w14:textId="77777777">
        <w:tc>
          <w:tcPr>
            <w:tcW w:w="10512" w:type="dxa"/>
          </w:tcPr>
          <w:p w14:paraId="785BED65" w14:textId="77777777" w:rsidR="00B26348" w:rsidRDefault="00000000">
            <w:r>
              <w:t>○ Air Monitoring(s) not executed</w:t>
            </w:r>
          </w:p>
        </w:tc>
      </w:tr>
    </w:tbl>
    <w:p w14:paraId="5071AAC5" w14:textId="77777777" w:rsidR="00B26348" w:rsidRDefault="00B26348"/>
    <w:p w14:paraId="33B1199D" w14:textId="77777777" w:rsidR="00B26348" w:rsidRDefault="00000000">
      <w:r>
        <w:rPr>
          <w:b/>
        </w:rPr>
        <w:t>337. What prevented the hazard from being recognized?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4C738D8B" w14:textId="77777777">
        <w:tc>
          <w:tcPr>
            <w:tcW w:w="5256" w:type="dxa"/>
          </w:tcPr>
          <w:p w14:paraId="2C3071E8" w14:textId="77777777" w:rsidR="00B26348" w:rsidRDefault="00000000">
            <w:r>
              <w:t>☐ Primary STCKY Energy not recognized</w:t>
            </w:r>
          </w:p>
        </w:tc>
        <w:tc>
          <w:tcPr>
            <w:tcW w:w="5256" w:type="dxa"/>
          </w:tcPr>
          <w:p w14:paraId="598E8AE6" w14:textId="77777777" w:rsidR="00B26348" w:rsidRDefault="00000000">
            <w:r>
              <w:t>☐ Lack of Knowledge</w:t>
            </w:r>
          </w:p>
        </w:tc>
      </w:tr>
      <w:tr w:rsidR="00B26348" w14:paraId="5DDDBB56" w14:textId="77777777">
        <w:tc>
          <w:tcPr>
            <w:tcW w:w="5256" w:type="dxa"/>
          </w:tcPr>
          <w:p w14:paraId="0809EE3B" w14:textId="77777777" w:rsidR="00B26348" w:rsidRDefault="00000000">
            <w:r>
              <w:t>☐ Inadequate training</w:t>
            </w:r>
          </w:p>
        </w:tc>
        <w:tc>
          <w:tcPr>
            <w:tcW w:w="5256" w:type="dxa"/>
          </w:tcPr>
          <w:p w14:paraId="00051405" w14:textId="77777777" w:rsidR="00B26348" w:rsidRDefault="00000000">
            <w:r>
              <w:t>☐ Lack of awareness</w:t>
            </w:r>
          </w:p>
        </w:tc>
      </w:tr>
      <w:tr w:rsidR="00B26348" w14:paraId="2DB21B17" w14:textId="77777777">
        <w:tc>
          <w:tcPr>
            <w:tcW w:w="5256" w:type="dxa"/>
          </w:tcPr>
          <w:p w14:paraId="1E68C2F0" w14:textId="77777777" w:rsidR="00B26348" w:rsidRDefault="00000000">
            <w:r>
              <w:t>☐ Insufficient risk assessment</w:t>
            </w:r>
          </w:p>
        </w:tc>
        <w:tc>
          <w:tcPr>
            <w:tcW w:w="5256" w:type="dxa"/>
          </w:tcPr>
          <w:p w14:paraId="340B39B8" w14:textId="77777777" w:rsidR="00B26348" w:rsidRDefault="00000000">
            <w:r>
              <w:t>☐ Rushed planning or inadequate preparation</w:t>
            </w:r>
          </w:p>
        </w:tc>
      </w:tr>
      <w:tr w:rsidR="00B26348" w14:paraId="39FA0A2D" w14:textId="77777777">
        <w:tc>
          <w:tcPr>
            <w:tcW w:w="5256" w:type="dxa"/>
          </w:tcPr>
          <w:p w14:paraId="24C613A1" w14:textId="77777777" w:rsidR="00B26348" w:rsidRDefault="00000000">
            <w:r>
              <w:t>☐ Lack of communication</w:t>
            </w:r>
          </w:p>
        </w:tc>
        <w:tc>
          <w:tcPr>
            <w:tcW w:w="5256" w:type="dxa"/>
          </w:tcPr>
          <w:p w14:paraId="5DEBCBE5" w14:textId="77777777" w:rsidR="00B26348" w:rsidRDefault="00000000">
            <w:r>
              <w:t>☐ Inadequate hazard identification process</w:t>
            </w:r>
          </w:p>
        </w:tc>
      </w:tr>
      <w:tr w:rsidR="00B26348" w14:paraId="025F74BF" w14:textId="77777777">
        <w:tc>
          <w:tcPr>
            <w:tcW w:w="5256" w:type="dxa"/>
          </w:tcPr>
          <w:p w14:paraId="48652F19" w14:textId="77777777" w:rsidR="00B26348" w:rsidRDefault="00000000">
            <w:r>
              <w:t>☐ Unclear responsibilities</w:t>
            </w:r>
          </w:p>
        </w:tc>
        <w:tc>
          <w:tcPr>
            <w:tcW w:w="5256" w:type="dxa"/>
          </w:tcPr>
          <w:p w14:paraId="6CCCA83F" w14:textId="77777777" w:rsidR="00B26348" w:rsidRDefault="00000000">
            <w:r>
              <w:t>☐ Assumptions and biases</w:t>
            </w:r>
          </w:p>
        </w:tc>
      </w:tr>
      <w:tr w:rsidR="00B26348" w14:paraId="0995E630" w14:textId="77777777">
        <w:tc>
          <w:tcPr>
            <w:tcW w:w="5256" w:type="dxa"/>
          </w:tcPr>
          <w:p w14:paraId="230E809B" w14:textId="77777777" w:rsidR="00B26348" w:rsidRDefault="00000000">
            <w:r>
              <w:t>☐ External factors</w:t>
            </w:r>
          </w:p>
        </w:tc>
        <w:tc>
          <w:tcPr>
            <w:tcW w:w="5256" w:type="dxa"/>
          </w:tcPr>
          <w:p w14:paraId="7E687D25" w14:textId="77777777" w:rsidR="00B26348" w:rsidRDefault="00B26348"/>
        </w:tc>
      </w:tr>
    </w:tbl>
    <w:p w14:paraId="56AC68B9" w14:textId="77777777" w:rsidR="00B26348" w:rsidRDefault="00B26348"/>
    <w:p w14:paraId="2F3A5E45" w14:textId="77777777" w:rsidR="00B26348" w:rsidRDefault="00000000">
      <w:r>
        <w:rPr>
          <w:b/>
        </w:rPr>
        <w:t>338. What prevented the control from being identified?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0227DB8F" w14:textId="77777777">
        <w:tc>
          <w:tcPr>
            <w:tcW w:w="5256" w:type="dxa"/>
          </w:tcPr>
          <w:p w14:paraId="6D3F4778" w14:textId="77777777" w:rsidR="00B26348" w:rsidRDefault="00000000">
            <w:r>
              <w:t>☐ Lack of familiarity with specific high energy hazards</w:t>
            </w:r>
            <w:r>
              <w:rPr>
                <w:i/>
              </w:rPr>
              <w:t xml:space="preserve"> - The project team is not familiar with the specific high energy hazards present in the task, i.e. new or unique situation or work process.</w:t>
            </w:r>
          </w:p>
        </w:tc>
        <w:tc>
          <w:tcPr>
            <w:tcW w:w="5256" w:type="dxa"/>
          </w:tcPr>
          <w:p w14:paraId="2FA5AE98" w14:textId="77777777" w:rsidR="00B26348" w:rsidRDefault="00000000">
            <w:r>
              <w:t>☐ Inadequate training on high energy controls</w:t>
            </w:r>
            <w:r>
              <w:rPr>
                <w:i/>
              </w:rPr>
              <w:t xml:space="preserve"> - Team members have not received sufficient training on identifying, implementing, and executing high energy controls.</w:t>
            </w:r>
          </w:p>
        </w:tc>
      </w:tr>
      <w:tr w:rsidR="00B26348" w14:paraId="3C380A10" w14:textId="77777777">
        <w:tc>
          <w:tcPr>
            <w:tcW w:w="5256" w:type="dxa"/>
          </w:tcPr>
          <w:p w14:paraId="4E1EA45C" w14:textId="77777777" w:rsidR="00B26348" w:rsidRDefault="00000000">
            <w:r>
              <w:t>☐ Insufficient risk assessment</w:t>
            </w:r>
            <w:r>
              <w:rPr>
                <w:i/>
              </w:rPr>
              <w:t xml:space="preserve"> - The team has not conducted a thorough risk assessment to identify all potential high energy hazards and determine appropriate controls.</w:t>
            </w:r>
          </w:p>
        </w:tc>
        <w:tc>
          <w:tcPr>
            <w:tcW w:w="5256" w:type="dxa"/>
          </w:tcPr>
          <w:p w14:paraId="08944C19" w14:textId="77777777" w:rsidR="00B26348" w:rsidRDefault="00000000">
            <w:r>
              <w:t>☐ Lack of available control options</w:t>
            </w:r>
            <w:r>
              <w:rPr>
                <w:i/>
              </w:rPr>
              <w:t xml:space="preserve"> - The team struggles to find suitable control measures for mitigating the identified high energy hazards, leading to delays or inadequate solutions.</w:t>
            </w:r>
          </w:p>
        </w:tc>
      </w:tr>
      <w:tr w:rsidR="00B26348" w14:paraId="3C9F703A" w14:textId="77777777">
        <w:tc>
          <w:tcPr>
            <w:tcW w:w="5256" w:type="dxa"/>
          </w:tcPr>
          <w:p w14:paraId="4CE6DD61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Limited budget or access to equipment prevented the implementation of high energy controls</w:t>
            </w:r>
          </w:p>
        </w:tc>
        <w:tc>
          <w:tcPr>
            <w:tcW w:w="5256" w:type="dxa"/>
          </w:tcPr>
          <w:p w14:paraId="4FC7BCB6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deadlines and tight schedules pressure the team to overlook or rush the identification of high energy controls.</w:t>
            </w:r>
          </w:p>
        </w:tc>
      </w:tr>
      <w:tr w:rsidR="00B26348" w14:paraId="448E9AF1" w14:textId="77777777">
        <w:tc>
          <w:tcPr>
            <w:tcW w:w="5256" w:type="dxa"/>
          </w:tcPr>
          <w:p w14:paraId="4BA1404E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team has dealt with similar high energy hazards in the past without incident and assumed the risks are manageable without additional controls.</w:t>
            </w:r>
          </w:p>
        </w:tc>
        <w:tc>
          <w:tcPr>
            <w:tcW w:w="5256" w:type="dxa"/>
          </w:tcPr>
          <w:p w14:paraId="042CC502" w14:textId="77777777" w:rsidR="00B26348" w:rsidRDefault="00000000">
            <w:r>
              <w:t>☐ Emphasis on production</w:t>
            </w:r>
            <w:r>
              <w:rPr>
                <w:i/>
              </w:rPr>
              <w:t xml:space="preserve"> - A focus on productivity and meeting targets led to neglecting the thorough identification of high energy controls.</w:t>
            </w:r>
          </w:p>
        </w:tc>
      </w:tr>
      <w:tr w:rsidR="00B26348" w14:paraId="59036BF9" w14:textId="77777777">
        <w:tc>
          <w:tcPr>
            <w:tcW w:w="5256" w:type="dxa"/>
          </w:tcPr>
          <w:p w14:paraId="2DDAF8C0" w14:textId="77777777" w:rsidR="00B26348" w:rsidRDefault="00000000">
            <w:r>
              <w:t>☐ Lack of communication and collaboration</w:t>
            </w:r>
            <w:r>
              <w:rPr>
                <w:i/>
              </w:rPr>
              <w:t xml:space="preserve"> - Team members did not communicate effectively, critical information about high energy hazards and controls were missed.</w:t>
            </w:r>
          </w:p>
        </w:tc>
        <w:tc>
          <w:tcPr>
            <w:tcW w:w="5256" w:type="dxa"/>
          </w:tcPr>
          <w:p w14:paraId="4485B87D" w14:textId="77777777" w:rsidR="00B26348" w:rsidRDefault="00000000">
            <w:r>
              <w:t>☐ Failure to learn from past incidents</w:t>
            </w:r>
            <w:r>
              <w:rPr>
                <w:i/>
              </w:rPr>
              <w:t xml:space="preserve"> - The team did not learn from previous incidents involving similar high energy hazards, leading to repeated oversights in control identification.</w:t>
            </w:r>
          </w:p>
        </w:tc>
      </w:tr>
      <w:tr w:rsidR="00B26348" w14:paraId="14470A68" w14:textId="77777777">
        <w:tc>
          <w:tcPr>
            <w:tcW w:w="5256" w:type="dxa"/>
          </w:tcPr>
          <w:p w14:paraId="7352241E" w14:textId="77777777" w:rsidR="00B26348" w:rsidRDefault="00000000">
            <w:r>
              <w:t>☐ Complexity of the construction task</w:t>
            </w:r>
            <w:r>
              <w:rPr>
                <w:i/>
              </w:rPr>
              <w:t xml:space="preserve"> - Highly complex task with multiple high energy hazards, made it challenging for the team to identify and implement appropriate controls for each hazard.</w:t>
            </w:r>
          </w:p>
        </w:tc>
        <w:tc>
          <w:tcPr>
            <w:tcW w:w="5256" w:type="dxa"/>
          </w:tcPr>
          <w:p w14:paraId="31408BFC" w14:textId="77777777" w:rsidR="00B26348" w:rsidRDefault="00B26348"/>
        </w:tc>
      </w:tr>
    </w:tbl>
    <w:p w14:paraId="0466F2AE" w14:textId="77777777" w:rsidR="00B26348" w:rsidRDefault="00B26348"/>
    <w:p w14:paraId="7C78A7D7" w14:textId="77777777" w:rsidR="00B26348" w:rsidRDefault="00000000">
      <w:r>
        <w:rPr>
          <w:b/>
        </w:rPr>
        <w:t>339. What prevented the control from being implemented?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6A75371C" w14:textId="77777777">
        <w:tc>
          <w:tcPr>
            <w:tcW w:w="5256" w:type="dxa"/>
          </w:tcPr>
          <w:p w14:paraId="3BCBF0DF" w14:textId="77777777" w:rsidR="00B26348" w:rsidRDefault="00000000">
            <w:r>
              <w:t>☐ Cost considerations</w:t>
            </w:r>
            <w:r>
              <w:rPr>
                <w:i/>
              </w:rPr>
              <w:t xml:space="preserve"> - High energy controls are expensive to acquire and install, and the project team prioritized cost savings over worker safety.</w:t>
            </w:r>
          </w:p>
        </w:tc>
        <w:tc>
          <w:tcPr>
            <w:tcW w:w="5256" w:type="dxa"/>
          </w:tcPr>
          <w:p w14:paraId="19E467F7" w14:textId="77777777" w:rsidR="00B26348" w:rsidRDefault="00000000">
            <w:r>
              <w:t>☐ Lack of understanding or awareness</w:t>
            </w:r>
            <w:r>
              <w:rPr>
                <w:i/>
              </w:rPr>
              <w:t xml:space="preserve"> - The team did not fully comprehend the severity of the hazard or the potential consequences of not implementing the high energy controls.</w:t>
            </w:r>
          </w:p>
        </w:tc>
      </w:tr>
      <w:tr w:rsidR="00B26348" w14:paraId="330AB735" w14:textId="77777777">
        <w:tc>
          <w:tcPr>
            <w:tcW w:w="5256" w:type="dxa"/>
          </w:tcPr>
          <w:p w14:paraId="2DD018D8" w14:textId="77777777" w:rsidR="00B26348" w:rsidRDefault="00000000">
            <w:r>
              <w:t>☐ Resistance to change</w:t>
            </w:r>
            <w:r>
              <w:rPr>
                <w:i/>
              </w:rPr>
              <w:t xml:space="preserve"> - Introduction of controls or procedures was met with resistance from workers or management who prefer familiar practices.</w:t>
            </w:r>
          </w:p>
        </w:tc>
        <w:tc>
          <w:tcPr>
            <w:tcW w:w="5256" w:type="dxa"/>
          </w:tcPr>
          <w:p w14:paraId="2355F0FC" w14:textId="77777777" w:rsidR="00B26348" w:rsidRDefault="00000000">
            <w:r>
              <w:t>☐ Inadequate planning</w:t>
            </w:r>
            <w:r>
              <w:rPr>
                <w:i/>
              </w:rPr>
              <w:t xml:space="preserve"> - The team identified the need for high energy control but failed to develop a proper plan for their implementation.</w:t>
            </w:r>
          </w:p>
        </w:tc>
      </w:tr>
      <w:tr w:rsidR="00B26348" w14:paraId="6234DA83" w14:textId="77777777">
        <w:tc>
          <w:tcPr>
            <w:tcW w:w="5256" w:type="dxa"/>
          </w:tcPr>
          <w:p w14:paraId="3D2346EB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resources, such as equipment or skilled personnel, to implement the high energy controls effectively.</w:t>
            </w:r>
          </w:p>
        </w:tc>
        <w:tc>
          <w:tcPr>
            <w:tcW w:w="5256" w:type="dxa"/>
          </w:tcPr>
          <w:p w14:paraId="0D6476F9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timelines or deadlines did not allow for implementing high energy controls properly.</w:t>
            </w:r>
          </w:p>
        </w:tc>
      </w:tr>
      <w:tr w:rsidR="00B26348" w14:paraId="37325932" w14:textId="77777777">
        <w:tc>
          <w:tcPr>
            <w:tcW w:w="5256" w:type="dxa"/>
          </w:tcPr>
          <w:p w14:paraId="20AFCC4D" w14:textId="77777777" w:rsidR="00B26348" w:rsidRDefault="00000000">
            <w:r>
              <w:t>☐ Lack of leadership support</w:t>
            </w:r>
            <w:r>
              <w:rPr>
                <w:i/>
              </w:rPr>
              <w:t xml:space="preserve"> - The absence of leadership support in prioritizing control implementation made it challenging for the team to effectively implement the controls.</w:t>
            </w:r>
          </w:p>
        </w:tc>
        <w:tc>
          <w:tcPr>
            <w:tcW w:w="5256" w:type="dxa"/>
          </w:tcPr>
          <w:p w14:paraId="133D715B" w14:textId="77777777" w:rsidR="00B26348" w:rsidRDefault="00000000">
            <w:r>
              <w:t>☐ Perceived inconvenience</w:t>
            </w:r>
            <w:r>
              <w:rPr>
                <w:i/>
              </w:rPr>
              <w:t xml:space="preserve"> - Workers considered the high energy controls as inconvenient or cumbersome, leading to resistance in their implementation.</w:t>
            </w:r>
          </w:p>
        </w:tc>
      </w:tr>
      <w:tr w:rsidR="00B26348" w14:paraId="76B3F94B" w14:textId="77777777">
        <w:tc>
          <w:tcPr>
            <w:tcW w:w="5256" w:type="dxa"/>
          </w:tcPr>
          <w:p w14:paraId="2194A24A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project team believes that the hazard is manageable without additional controls or that accidents are unlikely to happen.</w:t>
            </w:r>
          </w:p>
        </w:tc>
        <w:tc>
          <w:tcPr>
            <w:tcW w:w="5256" w:type="dxa"/>
          </w:tcPr>
          <w:p w14:paraId="5E22C387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Workers lack the necessary training on how to use or maintain the high energy controls effectively.</w:t>
            </w:r>
          </w:p>
        </w:tc>
      </w:tr>
      <w:tr w:rsidR="00B26348" w14:paraId="099E5B42" w14:textId="77777777">
        <w:tc>
          <w:tcPr>
            <w:tcW w:w="5256" w:type="dxa"/>
          </w:tcPr>
          <w:p w14:paraId="716F979F" w14:textId="77777777" w:rsidR="00B26348" w:rsidRDefault="00000000">
            <w:r>
              <w:t>☐ Miscommunication or misinterpretation</w:t>
            </w:r>
            <w:r>
              <w:rPr>
                <w:i/>
              </w:rPr>
              <w:t xml:space="preserve"> - Instructions or guidelines for implementing the controls have not been communicated clearly or were misunderstood by the team</w:t>
            </w:r>
          </w:p>
        </w:tc>
        <w:tc>
          <w:tcPr>
            <w:tcW w:w="5256" w:type="dxa"/>
          </w:tcPr>
          <w:p w14:paraId="6118A5D2" w14:textId="77777777" w:rsidR="00B26348" w:rsidRDefault="00B26348"/>
        </w:tc>
      </w:tr>
    </w:tbl>
    <w:p w14:paraId="1B1FB105" w14:textId="77777777" w:rsidR="00B26348" w:rsidRDefault="00B26348"/>
    <w:p w14:paraId="29D6CF94" w14:textId="77777777" w:rsidR="00B26348" w:rsidRDefault="00000000">
      <w:r>
        <w:rPr>
          <w:b/>
        </w:rPr>
        <w:t>340. What prevented the control from being executed?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103A7E6F" w14:textId="77777777">
        <w:tc>
          <w:tcPr>
            <w:tcW w:w="5256" w:type="dxa"/>
          </w:tcPr>
          <w:p w14:paraId="30E63489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The team have not received sufficient training on how to use the high energy control properly</w:t>
            </w:r>
          </w:p>
        </w:tc>
        <w:tc>
          <w:tcPr>
            <w:tcW w:w="5256" w:type="dxa"/>
          </w:tcPr>
          <w:p w14:paraId="0A7A4876" w14:textId="77777777" w:rsidR="00B26348" w:rsidRDefault="00000000">
            <w:r>
              <w:t>☐ Lack of supervision</w:t>
            </w:r>
            <w:r>
              <w:rPr>
                <w:i/>
              </w:rPr>
              <w:t xml:space="preserve"> - Lacking supervision, workers did not follow the correct procedures for using the high energy control.</w:t>
            </w:r>
          </w:p>
        </w:tc>
      </w:tr>
      <w:tr w:rsidR="00B26348" w14:paraId="7D88DF13" w14:textId="77777777">
        <w:tc>
          <w:tcPr>
            <w:tcW w:w="5256" w:type="dxa"/>
          </w:tcPr>
          <w:p w14:paraId="2F111834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Workers became complacent over time and deviated from established procedures</w:t>
            </w:r>
          </w:p>
        </w:tc>
        <w:tc>
          <w:tcPr>
            <w:tcW w:w="5256" w:type="dxa"/>
          </w:tcPr>
          <w:p w14:paraId="3DDA5F5A" w14:textId="77777777" w:rsidR="00B26348" w:rsidRDefault="00000000">
            <w:r>
              <w:t>☐ Lack of accountability</w:t>
            </w:r>
            <w:r>
              <w:rPr>
                <w:i/>
              </w:rPr>
              <w:t xml:space="preserve"> - No consequences for non-compliance with high energy control procedures</w:t>
            </w:r>
          </w:p>
        </w:tc>
      </w:tr>
      <w:tr w:rsidR="00B26348" w14:paraId="5FC6B247" w14:textId="77777777">
        <w:tc>
          <w:tcPr>
            <w:tcW w:w="5256" w:type="dxa"/>
          </w:tcPr>
          <w:p w14:paraId="06E2E4E0" w14:textId="77777777" w:rsidR="00B26348" w:rsidRDefault="00000000">
            <w:r>
              <w:t>☐ Failure to maintain equipment</w:t>
            </w:r>
            <w:r>
              <w:rPr>
                <w:i/>
              </w:rPr>
              <w:t xml:space="preserve"> - Lack of regular maintenance and/or inspections of the high energy control led to malfunction and/or reduced effectiveness.</w:t>
            </w:r>
          </w:p>
        </w:tc>
        <w:tc>
          <w:tcPr>
            <w:tcW w:w="5256" w:type="dxa"/>
          </w:tcPr>
          <w:p w14:paraId="49731A59" w14:textId="77777777" w:rsidR="00B26348" w:rsidRDefault="00000000">
            <w:r>
              <w:t>☐ Miscommunication or misunderstandings</w:t>
            </w:r>
            <w:r>
              <w:rPr>
                <w:i/>
              </w:rPr>
              <w:t xml:space="preserve"> - Poor communication between team members resulted in misunderstandings about how to execute the high energy control.</w:t>
            </w:r>
          </w:p>
        </w:tc>
      </w:tr>
      <w:tr w:rsidR="00B26348" w14:paraId="631C220D" w14:textId="77777777">
        <w:tc>
          <w:tcPr>
            <w:tcW w:w="5256" w:type="dxa"/>
          </w:tcPr>
          <w:p w14:paraId="64B247D9" w14:textId="77777777" w:rsidR="00B26348" w:rsidRDefault="00000000">
            <w:r>
              <w:t>☐ Production pressures</w:t>
            </w:r>
            <w:r>
              <w:rPr>
                <w:i/>
              </w:rPr>
              <w:t xml:space="preserve"> - Workers prioritized production over control execution, due to tight project schedule or deadlines, leading to incomplete execution of the high energy control.</w:t>
            </w:r>
          </w:p>
        </w:tc>
        <w:tc>
          <w:tcPr>
            <w:tcW w:w="5256" w:type="dxa"/>
          </w:tcPr>
          <w:p w14:paraId="267B4BEA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 to ensure high energy control execution.</w:t>
            </w:r>
          </w:p>
        </w:tc>
      </w:tr>
      <w:tr w:rsidR="00B26348" w14:paraId="1945FFC1" w14:textId="77777777">
        <w:tc>
          <w:tcPr>
            <w:tcW w:w="5256" w:type="dxa"/>
          </w:tcPr>
          <w:p w14:paraId="495348F4" w14:textId="77777777" w:rsidR="00B26348" w:rsidRDefault="00000000">
            <w:r>
              <w:t>☐ Lack of awareness</w:t>
            </w:r>
            <w:r>
              <w:rPr>
                <w:i/>
              </w:rPr>
              <w:t xml:space="preserve"> - Workers did understand the importance of high energy control or the potential consequences of not executing it effectively.</w:t>
            </w:r>
          </w:p>
        </w:tc>
        <w:tc>
          <w:tcPr>
            <w:tcW w:w="5256" w:type="dxa"/>
          </w:tcPr>
          <w:p w14:paraId="1B2298A0" w14:textId="77777777" w:rsidR="00B26348" w:rsidRDefault="00000000">
            <w:r>
              <w:t>☐ Worker fatigue</w:t>
            </w:r>
            <w:r>
              <w:rPr>
                <w:i/>
              </w:rPr>
              <w:t xml:space="preserve"> - Fatigued workers were not alert or attentive when executing high energy controls.</w:t>
            </w:r>
          </w:p>
        </w:tc>
      </w:tr>
      <w:tr w:rsidR="00B26348" w14:paraId="64E25E5F" w14:textId="77777777">
        <w:tc>
          <w:tcPr>
            <w:tcW w:w="5256" w:type="dxa"/>
          </w:tcPr>
          <w:p w14:paraId="2D71497C" w14:textId="77777777" w:rsidR="00B26348" w:rsidRDefault="00000000">
            <w:r>
              <w:t>☐ Competing priorities</w:t>
            </w:r>
            <w:r>
              <w:rPr>
                <w:i/>
              </w:rPr>
              <w:t xml:space="preserve"> - Other tasks or issues diverted the team’s attention away from executing the high energy control.</w:t>
            </w:r>
          </w:p>
        </w:tc>
        <w:tc>
          <w:tcPr>
            <w:tcW w:w="5256" w:type="dxa"/>
          </w:tcPr>
          <w:p w14:paraId="6E1CE0A0" w14:textId="77777777" w:rsidR="00B26348" w:rsidRDefault="00000000">
            <w:r>
              <w:t>☐ Willful disregard</w:t>
            </w:r>
            <w:r>
              <w:rPr>
                <w:i/>
              </w:rPr>
              <w:t xml:space="preserve"> - Intentional neglect or avoidance of necessary actions or procedures</w:t>
            </w:r>
          </w:p>
        </w:tc>
      </w:tr>
    </w:tbl>
    <w:p w14:paraId="5B4B5347" w14:textId="77777777" w:rsidR="00B26348" w:rsidRDefault="00B26348"/>
    <w:p w14:paraId="73C6B2CA" w14:textId="77777777" w:rsidR="00B26348" w:rsidRDefault="00000000">
      <w:r>
        <w:rPr>
          <w:b/>
        </w:rPr>
        <w:t>341. Non-permit Required Confined Space: Safe access provided into space?</w:t>
      </w:r>
      <w:r>
        <w:rPr>
          <w:i/>
          <w:color w:val="666666"/>
          <w:sz w:val="16"/>
        </w:rPr>
        <w:t xml:space="preserve">  [List Radio]</w:t>
      </w:r>
    </w:p>
    <w:p w14:paraId="28C5F415" w14:textId="77777777" w:rsidR="00B26348" w:rsidRDefault="00000000">
      <w:pPr>
        <w:ind w:left="216"/>
      </w:pPr>
      <w:r>
        <w:rPr>
          <w:i/>
        </w:rPr>
        <w:t>Safe Access:</w:t>
      </w:r>
      <w:r>
        <w:rPr>
          <w:i/>
        </w:rPr>
        <w:br/>
        <w:t>PPE and equipment for safe entry available</w:t>
      </w:r>
      <w:r>
        <w:rPr>
          <w:i/>
        </w:rPr>
        <w:br/>
        <w:t>Employees properly using entry equipment</w:t>
      </w:r>
      <w:r>
        <w:rPr>
          <w:i/>
        </w:rPr>
        <w:br/>
        <w:t>https://www.osha.gov/laws-regs/federalregister/2015-05-04 (https://www.osha.gov/laws-regs/federalregister/2015-05-04)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028D18F6" w14:textId="77777777">
        <w:tc>
          <w:tcPr>
            <w:tcW w:w="10512" w:type="dxa"/>
          </w:tcPr>
          <w:p w14:paraId="4D31977B" w14:textId="77777777" w:rsidR="00B26348" w:rsidRDefault="00000000">
            <w:r>
              <w:t>○ Yes</w:t>
            </w:r>
          </w:p>
        </w:tc>
      </w:tr>
      <w:tr w:rsidR="00B26348" w14:paraId="6C110C80" w14:textId="77777777">
        <w:tc>
          <w:tcPr>
            <w:tcW w:w="10512" w:type="dxa"/>
          </w:tcPr>
          <w:p w14:paraId="7A034F95" w14:textId="77777777" w:rsidR="00B26348" w:rsidRDefault="00000000">
            <w:r>
              <w:t>○ No</w:t>
            </w:r>
          </w:p>
        </w:tc>
      </w:tr>
    </w:tbl>
    <w:p w14:paraId="651987B4" w14:textId="77777777" w:rsidR="00B26348" w:rsidRDefault="00B26348"/>
    <w:p w14:paraId="1F77F250" w14:textId="77777777" w:rsidR="00B26348" w:rsidRDefault="00000000">
      <w:r>
        <w:rPr>
          <w:b/>
        </w:rPr>
        <w:t>342. Non-permit Required Confined Space: Safe access - Corrective Action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70BF72E5" w14:textId="77777777">
        <w:tc>
          <w:tcPr>
            <w:tcW w:w="10512" w:type="dxa"/>
          </w:tcPr>
          <w:p w14:paraId="5797AC72" w14:textId="77777777" w:rsidR="00B26348" w:rsidRDefault="00000000">
            <w:r>
              <w:t>☐ Provide PPE and equipment for safe entry</w:t>
            </w:r>
          </w:p>
        </w:tc>
      </w:tr>
      <w:tr w:rsidR="00B26348" w14:paraId="68DBF0C1" w14:textId="77777777">
        <w:tc>
          <w:tcPr>
            <w:tcW w:w="10512" w:type="dxa"/>
          </w:tcPr>
          <w:p w14:paraId="7BA7A117" w14:textId="77777777" w:rsidR="00B26348" w:rsidRDefault="00000000">
            <w:r>
              <w:t>☐ Train employees in use of PPE</w:t>
            </w:r>
          </w:p>
        </w:tc>
      </w:tr>
    </w:tbl>
    <w:p w14:paraId="58B010A0" w14:textId="77777777" w:rsidR="00B26348" w:rsidRDefault="00B26348"/>
    <w:p w14:paraId="757AB545" w14:textId="77777777" w:rsidR="00B26348" w:rsidRDefault="00000000">
      <w:r>
        <w:rPr>
          <w:b/>
        </w:rPr>
        <w:t>343. Reason for lack of confined space access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47FF31A0" w14:textId="77777777">
        <w:tc>
          <w:tcPr>
            <w:tcW w:w="10512" w:type="dxa"/>
          </w:tcPr>
          <w:p w14:paraId="7F890E86" w14:textId="77777777" w:rsidR="00B26348" w:rsidRDefault="00000000">
            <w:r>
              <w:t>○ Safe access hazard(s) not recognized</w:t>
            </w:r>
          </w:p>
        </w:tc>
      </w:tr>
      <w:tr w:rsidR="00B26348" w14:paraId="6D382C59" w14:textId="77777777">
        <w:tc>
          <w:tcPr>
            <w:tcW w:w="10512" w:type="dxa"/>
          </w:tcPr>
          <w:p w14:paraId="241FA636" w14:textId="77777777" w:rsidR="00B26348" w:rsidRDefault="00000000">
            <w:r>
              <w:t>○ Safe access control(s) not identified</w:t>
            </w:r>
          </w:p>
        </w:tc>
      </w:tr>
      <w:tr w:rsidR="00B26348" w14:paraId="66FF46B1" w14:textId="77777777">
        <w:tc>
          <w:tcPr>
            <w:tcW w:w="10512" w:type="dxa"/>
          </w:tcPr>
          <w:p w14:paraId="1F0A3E28" w14:textId="77777777" w:rsidR="00B26348" w:rsidRDefault="00000000">
            <w:r>
              <w:t>○ Safe access control(s) not implemented</w:t>
            </w:r>
          </w:p>
        </w:tc>
      </w:tr>
      <w:tr w:rsidR="00B26348" w14:paraId="61F81303" w14:textId="77777777">
        <w:tc>
          <w:tcPr>
            <w:tcW w:w="10512" w:type="dxa"/>
          </w:tcPr>
          <w:p w14:paraId="6A47DD0C" w14:textId="77777777" w:rsidR="00B26348" w:rsidRDefault="00000000">
            <w:r>
              <w:t>○ Safe access control(s) not executed</w:t>
            </w:r>
          </w:p>
        </w:tc>
      </w:tr>
    </w:tbl>
    <w:p w14:paraId="04FE4B63" w14:textId="77777777" w:rsidR="00B26348" w:rsidRDefault="00B26348"/>
    <w:p w14:paraId="2A9EBAA8" w14:textId="77777777" w:rsidR="00B26348" w:rsidRDefault="00000000">
      <w:r>
        <w:rPr>
          <w:b/>
        </w:rPr>
        <w:t>344. What prevented the hazard from being recognized?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5A28C87F" w14:textId="77777777">
        <w:tc>
          <w:tcPr>
            <w:tcW w:w="5256" w:type="dxa"/>
          </w:tcPr>
          <w:p w14:paraId="266B8085" w14:textId="77777777" w:rsidR="00B26348" w:rsidRDefault="00000000">
            <w:r>
              <w:t>☐ Primary STCKY Energy not recognized</w:t>
            </w:r>
          </w:p>
        </w:tc>
        <w:tc>
          <w:tcPr>
            <w:tcW w:w="5256" w:type="dxa"/>
          </w:tcPr>
          <w:p w14:paraId="052E3EB8" w14:textId="77777777" w:rsidR="00B26348" w:rsidRDefault="00000000">
            <w:r>
              <w:t>☐ Lack of Knowledge</w:t>
            </w:r>
          </w:p>
        </w:tc>
      </w:tr>
      <w:tr w:rsidR="00B26348" w14:paraId="0FFB4EDD" w14:textId="77777777">
        <w:tc>
          <w:tcPr>
            <w:tcW w:w="5256" w:type="dxa"/>
          </w:tcPr>
          <w:p w14:paraId="69A09E0E" w14:textId="77777777" w:rsidR="00B26348" w:rsidRDefault="00000000">
            <w:r>
              <w:t>☐ Inadequate training</w:t>
            </w:r>
          </w:p>
        </w:tc>
        <w:tc>
          <w:tcPr>
            <w:tcW w:w="5256" w:type="dxa"/>
          </w:tcPr>
          <w:p w14:paraId="51DC6AD5" w14:textId="77777777" w:rsidR="00B26348" w:rsidRDefault="00000000">
            <w:r>
              <w:t>☐ Lack of awareness</w:t>
            </w:r>
          </w:p>
        </w:tc>
      </w:tr>
      <w:tr w:rsidR="00B26348" w14:paraId="19495461" w14:textId="77777777">
        <w:tc>
          <w:tcPr>
            <w:tcW w:w="5256" w:type="dxa"/>
          </w:tcPr>
          <w:p w14:paraId="370D33D3" w14:textId="77777777" w:rsidR="00B26348" w:rsidRDefault="00000000">
            <w:r>
              <w:t>☐ Insufficient risk assessment</w:t>
            </w:r>
          </w:p>
        </w:tc>
        <w:tc>
          <w:tcPr>
            <w:tcW w:w="5256" w:type="dxa"/>
          </w:tcPr>
          <w:p w14:paraId="108A00B2" w14:textId="77777777" w:rsidR="00B26348" w:rsidRDefault="00000000">
            <w:r>
              <w:t>☐ Rushed planning or inadequate preparation</w:t>
            </w:r>
          </w:p>
        </w:tc>
      </w:tr>
      <w:tr w:rsidR="00B26348" w14:paraId="0F970C79" w14:textId="77777777">
        <w:tc>
          <w:tcPr>
            <w:tcW w:w="5256" w:type="dxa"/>
          </w:tcPr>
          <w:p w14:paraId="2D36CB0E" w14:textId="77777777" w:rsidR="00B26348" w:rsidRDefault="00000000">
            <w:r>
              <w:t>☐ Lack of communication</w:t>
            </w:r>
          </w:p>
        </w:tc>
        <w:tc>
          <w:tcPr>
            <w:tcW w:w="5256" w:type="dxa"/>
          </w:tcPr>
          <w:p w14:paraId="2A18AC4F" w14:textId="77777777" w:rsidR="00B26348" w:rsidRDefault="00000000">
            <w:r>
              <w:t>☐ Inadequate hazard identification process</w:t>
            </w:r>
          </w:p>
        </w:tc>
      </w:tr>
      <w:tr w:rsidR="00B26348" w14:paraId="6914D382" w14:textId="77777777">
        <w:tc>
          <w:tcPr>
            <w:tcW w:w="5256" w:type="dxa"/>
          </w:tcPr>
          <w:p w14:paraId="30C63328" w14:textId="77777777" w:rsidR="00B26348" w:rsidRDefault="00000000">
            <w:r>
              <w:t>☐ Unclear responsibilities</w:t>
            </w:r>
          </w:p>
        </w:tc>
        <w:tc>
          <w:tcPr>
            <w:tcW w:w="5256" w:type="dxa"/>
          </w:tcPr>
          <w:p w14:paraId="3EA55E06" w14:textId="77777777" w:rsidR="00B26348" w:rsidRDefault="00000000">
            <w:r>
              <w:t>☐ Assumptions and biases</w:t>
            </w:r>
          </w:p>
        </w:tc>
      </w:tr>
      <w:tr w:rsidR="00B26348" w14:paraId="5AC73F9D" w14:textId="77777777">
        <w:tc>
          <w:tcPr>
            <w:tcW w:w="5256" w:type="dxa"/>
          </w:tcPr>
          <w:p w14:paraId="5F031F6E" w14:textId="77777777" w:rsidR="00B26348" w:rsidRDefault="00000000">
            <w:r>
              <w:t>☐ External factors</w:t>
            </w:r>
          </w:p>
        </w:tc>
        <w:tc>
          <w:tcPr>
            <w:tcW w:w="5256" w:type="dxa"/>
          </w:tcPr>
          <w:p w14:paraId="15D9ACCF" w14:textId="77777777" w:rsidR="00B26348" w:rsidRDefault="00B26348"/>
        </w:tc>
      </w:tr>
    </w:tbl>
    <w:p w14:paraId="28E04FA4" w14:textId="77777777" w:rsidR="00B26348" w:rsidRDefault="00B26348"/>
    <w:p w14:paraId="405C05BE" w14:textId="77777777" w:rsidR="00B26348" w:rsidRDefault="00000000">
      <w:r>
        <w:rPr>
          <w:b/>
        </w:rPr>
        <w:t>345. What prevented the control from being identified?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375EED82" w14:textId="77777777">
        <w:tc>
          <w:tcPr>
            <w:tcW w:w="5256" w:type="dxa"/>
          </w:tcPr>
          <w:p w14:paraId="25552896" w14:textId="77777777" w:rsidR="00B26348" w:rsidRDefault="00000000">
            <w:r>
              <w:t>☐ Lack of familiarity with specific high energy hazards</w:t>
            </w:r>
            <w:r>
              <w:rPr>
                <w:i/>
              </w:rPr>
              <w:t xml:space="preserve"> - The project team is not familiar with the specific high energy hazards present in the task, i.e. new or unique situation or work process.</w:t>
            </w:r>
          </w:p>
        </w:tc>
        <w:tc>
          <w:tcPr>
            <w:tcW w:w="5256" w:type="dxa"/>
          </w:tcPr>
          <w:p w14:paraId="4F02BECF" w14:textId="77777777" w:rsidR="00B26348" w:rsidRDefault="00000000">
            <w:r>
              <w:t>☐ Inadequate training on high energy controls</w:t>
            </w:r>
            <w:r>
              <w:rPr>
                <w:i/>
              </w:rPr>
              <w:t xml:space="preserve"> - Team members have not received sufficient training on identifying, implementing, and executing high energy controls.</w:t>
            </w:r>
          </w:p>
        </w:tc>
      </w:tr>
      <w:tr w:rsidR="00B26348" w14:paraId="41E4EBB5" w14:textId="77777777">
        <w:tc>
          <w:tcPr>
            <w:tcW w:w="5256" w:type="dxa"/>
          </w:tcPr>
          <w:p w14:paraId="4FCA53B1" w14:textId="77777777" w:rsidR="00B26348" w:rsidRDefault="00000000">
            <w:r>
              <w:t>☐ Insufficient risk assessment</w:t>
            </w:r>
            <w:r>
              <w:rPr>
                <w:i/>
              </w:rPr>
              <w:t xml:space="preserve"> - The team has not conducted a thorough risk assessment to identify all potential high energy hazards and determine appropriate controls.</w:t>
            </w:r>
          </w:p>
        </w:tc>
        <w:tc>
          <w:tcPr>
            <w:tcW w:w="5256" w:type="dxa"/>
          </w:tcPr>
          <w:p w14:paraId="1FF9815F" w14:textId="77777777" w:rsidR="00B26348" w:rsidRDefault="00000000">
            <w:r>
              <w:t>☐ Lack of available control options</w:t>
            </w:r>
            <w:r>
              <w:rPr>
                <w:i/>
              </w:rPr>
              <w:t xml:space="preserve"> - The team struggles to find suitable control measures for mitigating the identified high energy hazards, leading to delays or inadequate solutions.</w:t>
            </w:r>
          </w:p>
        </w:tc>
      </w:tr>
      <w:tr w:rsidR="00B26348" w14:paraId="788A57AC" w14:textId="77777777">
        <w:tc>
          <w:tcPr>
            <w:tcW w:w="5256" w:type="dxa"/>
          </w:tcPr>
          <w:p w14:paraId="06336290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Limited budget or access to equipment prevented the implementation of high energy controls</w:t>
            </w:r>
          </w:p>
        </w:tc>
        <w:tc>
          <w:tcPr>
            <w:tcW w:w="5256" w:type="dxa"/>
          </w:tcPr>
          <w:p w14:paraId="7C58DFB0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deadlines and tight schedules pressure the team to overlook or rush the identification of high energy controls.</w:t>
            </w:r>
          </w:p>
        </w:tc>
      </w:tr>
      <w:tr w:rsidR="00B26348" w14:paraId="18F51002" w14:textId="77777777">
        <w:tc>
          <w:tcPr>
            <w:tcW w:w="5256" w:type="dxa"/>
          </w:tcPr>
          <w:p w14:paraId="6E5261AF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team has dealt with similar high energy hazards in the past without incident and assumed the risks are manageable without additional controls.</w:t>
            </w:r>
          </w:p>
        </w:tc>
        <w:tc>
          <w:tcPr>
            <w:tcW w:w="5256" w:type="dxa"/>
          </w:tcPr>
          <w:p w14:paraId="697A6EAF" w14:textId="77777777" w:rsidR="00B26348" w:rsidRDefault="00000000">
            <w:r>
              <w:t>☐ Emphasis on production</w:t>
            </w:r>
            <w:r>
              <w:rPr>
                <w:i/>
              </w:rPr>
              <w:t xml:space="preserve"> - A focus on productivity and meeting targets led to neglecting the thorough identification of high energy controls.</w:t>
            </w:r>
          </w:p>
        </w:tc>
      </w:tr>
      <w:tr w:rsidR="00B26348" w14:paraId="1EEACC84" w14:textId="77777777">
        <w:tc>
          <w:tcPr>
            <w:tcW w:w="5256" w:type="dxa"/>
          </w:tcPr>
          <w:p w14:paraId="0C73EDCD" w14:textId="77777777" w:rsidR="00B26348" w:rsidRDefault="00000000">
            <w:r>
              <w:t>☐ Lack of communication and collaboration</w:t>
            </w:r>
            <w:r>
              <w:rPr>
                <w:i/>
              </w:rPr>
              <w:t xml:space="preserve"> - Team members did not communicate effectively, critical information about high energy hazards and controls were missed.</w:t>
            </w:r>
          </w:p>
        </w:tc>
        <w:tc>
          <w:tcPr>
            <w:tcW w:w="5256" w:type="dxa"/>
          </w:tcPr>
          <w:p w14:paraId="5676997A" w14:textId="77777777" w:rsidR="00B26348" w:rsidRDefault="00000000">
            <w:r>
              <w:t>☐ Failure to learn from past incidents</w:t>
            </w:r>
            <w:r>
              <w:rPr>
                <w:i/>
              </w:rPr>
              <w:t xml:space="preserve"> - The team did not learn from previous incidents involving similar high energy hazards, leading to repeated oversights in control identification.</w:t>
            </w:r>
          </w:p>
        </w:tc>
      </w:tr>
      <w:tr w:rsidR="00B26348" w14:paraId="5E9B2130" w14:textId="77777777">
        <w:tc>
          <w:tcPr>
            <w:tcW w:w="5256" w:type="dxa"/>
          </w:tcPr>
          <w:p w14:paraId="30B4ACB6" w14:textId="77777777" w:rsidR="00B26348" w:rsidRDefault="00000000">
            <w:r>
              <w:t>☐ Complexity of the construction task</w:t>
            </w:r>
            <w:r>
              <w:rPr>
                <w:i/>
              </w:rPr>
              <w:t xml:space="preserve"> - Highly complex task with multiple high energy hazards, made it challenging for the team to identify and implement appropriate controls for each hazard.</w:t>
            </w:r>
          </w:p>
        </w:tc>
        <w:tc>
          <w:tcPr>
            <w:tcW w:w="5256" w:type="dxa"/>
          </w:tcPr>
          <w:p w14:paraId="1E5283E8" w14:textId="77777777" w:rsidR="00B26348" w:rsidRDefault="00B26348"/>
        </w:tc>
      </w:tr>
    </w:tbl>
    <w:p w14:paraId="00551A57" w14:textId="77777777" w:rsidR="00B26348" w:rsidRDefault="00B26348"/>
    <w:p w14:paraId="5BE01E4C" w14:textId="77777777" w:rsidR="00B26348" w:rsidRDefault="00000000">
      <w:r>
        <w:rPr>
          <w:b/>
        </w:rPr>
        <w:t>346. What prevented the control from being implemented?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300748C3" w14:textId="77777777">
        <w:tc>
          <w:tcPr>
            <w:tcW w:w="5256" w:type="dxa"/>
          </w:tcPr>
          <w:p w14:paraId="3FF72746" w14:textId="77777777" w:rsidR="00B26348" w:rsidRDefault="00000000">
            <w:r>
              <w:t>☐ Cost considerations</w:t>
            </w:r>
            <w:r>
              <w:rPr>
                <w:i/>
              </w:rPr>
              <w:t xml:space="preserve"> - High energy controls are expensive to acquire and install, and the project team prioritized cost savings over worker safety.</w:t>
            </w:r>
          </w:p>
        </w:tc>
        <w:tc>
          <w:tcPr>
            <w:tcW w:w="5256" w:type="dxa"/>
          </w:tcPr>
          <w:p w14:paraId="07AA6C3E" w14:textId="77777777" w:rsidR="00B26348" w:rsidRDefault="00000000">
            <w:r>
              <w:t>☐ Lack of understanding or awareness</w:t>
            </w:r>
            <w:r>
              <w:rPr>
                <w:i/>
              </w:rPr>
              <w:t xml:space="preserve"> - The team did not fully comprehend the severity of the hazard or the potential consequences of not implementing the high energy controls.</w:t>
            </w:r>
          </w:p>
        </w:tc>
      </w:tr>
      <w:tr w:rsidR="00B26348" w14:paraId="435B158C" w14:textId="77777777">
        <w:tc>
          <w:tcPr>
            <w:tcW w:w="5256" w:type="dxa"/>
          </w:tcPr>
          <w:p w14:paraId="227F2A32" w14:textId="77777777" w:rsidR="00B26348" w:rsidRDefault="00000000">
            <w:r>
              <w:t>☐ Resistance to change</w:t>
            </w:r>
            <w:r>
              <w:rPr>
                <w:i/>
              </w:rPr>
              <w:t xml:space="preserve"> - Introduction of controls or procedures was met with resistance from workers or management who prefer familiar practices.</w:t>
            </w:r>
          </w:p>
        </w:tc>
        <w:tc>
          <w:tcPr>
            <w:tcW w:w="5256" w:type="dxa"/>
          </w:tcPr>
          <w:p w14:paraId="03829357" w14:textId="77777777" w:rsidR="00B26348" w:rsidRDefault="00000000">
            <w:r>
              <w:t>☐ Inadequate planning</w:t>
            </w:r>
            <w:r>
              <w:rPr>
                <w:i/>
              </w:rPr>
              <w:t xml:space="preserve"> - The team identified the need for high energy control but failed to develop a proper plan for their implementation.</w:t>
            </w:r>
          </w:p>
        </w:tc>
      </w:tr>
      <w:tr w:rsidR="00B26348" w14:paraId="149F90AD" w14:textId="77777777">
        <w:tc>
          <w:tcPr>
            <w:tcW w:w="5256" w:type="dxa"/>
          </w:tcPr>
          <w:p w14:paraId="18566465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resources, such as equipment or skilled personnel, to implement the high energy controls effectively.</w:t>
            </w:r>
          </w:p>
        </w:tc>
        <w:tc>
          <w:tcPr>
            <w:tcW w:w="5256" w:type="dxa"/>
          </w:tcPr>
          <w:p w14:paraId="45562393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timelines or deadlines did not allow for implementing high energy controls properly.</w:t>
            </w:r>
          </w:p>
        </w:tc>
      </w:tr>
      <w:tr w:rsidR="00B26348" w14:paraId="023A0056" w14:textId="77777777">
        <w:tc>
          <w:tcPr>
            <w:tcW w:w="5256" w:type="dxa"/>
          </w:tcPr>
          <w:p w14:paraId="487E0142" w14:textId="77777777" w:rsidR="00B26348" w:rsidRDefault="00000000">
            <w:r>
              <w:t>☐ Lack of leadership support</w:t>
            </w:r>
            <w:r>
              <w:rPr>
                <w:i/>
              </w:rPr>
              <w:t xml:space="preserve"> - The absence of leadership support in prioritizing control implementation made it challenging for the team to effectively implement the controls.</w:t>
            </w:r>
          </w:p>
        </w:tc>
        <w:tc>
          <w:tcPr>
            <w:tcW w:w="5256" w:type="dxa"/>
          </w:tcPr>
          <w:p w14:paraId="25031499" w14:textId="77777777" w:rsidR="00B26348" w:rsidRDefault="00000000">
            <w:r>
              <w:t>☐ Perceived inconvenience</w:t>
            </w:r>
            <w:r>
              <w:rPr>
                <w:i/>
              </w:rPr>
              <w:t xml:space="preserve"> - Workers considered the high energy controls as inconvenient or cumbersome, leading to resistance in their implementation.</w:t>
            </w:r>
          </w:p>
        </w:tc>
      </w:tr>
      <w:tr w:rsidR="00B26348" w14:paraId="4C218DB1" w14:textId="77777777">
        <w:tc>
          <w:tcPr>
            <w:tcW w:w="5256" w:type="dxa"/>
          </w:tcPr>
          <w:p w14:paraId="062B930D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project team believes that the hazard is manageable without additional controls or that accidents are unlikely to happen.</w:t>
            </w:r>
          </w:p>
        </w:tc>
        <w:tc>
          <w:tcPr>
            <w:tcW w:w="5256" w:type="dxa"/>
          </w:tcPr>
          <w:p w14:paraId="50B508DB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Workers lack the necessary training on how to use or maintain the high energy controls effectively.</w:t>
            </w:r>
          </w:p>
        </w:tc>
      </w:tr>
      <w:tr w:rsidR="00B26348" w14:paraId="5EA30B72" w14:textId="77777777">
        <w:tc>
          <w:tcPr>
            <w:tcW w:w="5256" w:type="dxa"/>
          </w:tcPr>
          <w:p w14:paraId="3E45AF8B" w14:textId="77777777" w:rsidR="00B26348" w:rsidRDefault="00000000">
            <w:r>
              <w:t>☐ Miscommunication or misinterpretation</w:t>
            </w:r>
            <w:r>
              <w:rPr>
                <w:i/>
              </w:rPr>
              <w:t xml:space="preserve"> - Instructions or guidelines for implementing the controls have not been communicated clearly or were misunderstood by the team</w:t>
            </w:r>
          </w:p>
        </w:tc>
        <w:tc>
          <w:tcPr>
            <w:tcW w:w="5256" w:type="dxa"/>
          </w:tcPr>
          <w:p w14:paraId="126C4516" w14:textId="77777777" w:rsidR="00B26348" w:rsidRDefault="00B26348"/>
        </w:tc>
      </w:tr>
    </w:tbl>
    <w:p w14:paraId="2FFB05EF" w14:textId="77777777" w:rsidR="00B26348" w:rsidRDefault="00B26348"/>
    <w:p w14:paraId="4C1F5C6B" w14:textId="77777777" w:rsidR="00B26348" w:rsidRDefault="00000000">
      <w:r>
        <w:rPr>
          <w:b/>
        </w:rPr>
        <w:t>347. What prevented the control from being executed?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7136D15D" w14:textId="77777777">
        <w:tc>
          <w:tcPr>
            <w:tcW w:w="5256" w:type="dxa"/>
          </w:tcPr>
          <w:p w14:paraId="6A29505B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The team have not received sufficient training on how to use the high energy control properly</w:t>
            </w:r>
          </w:p>
        </w:tc>
        <w:tc>
          <w:tcPr>
            <w:tcW w:w="5256" w:type="dxa"/>
          </w:tcPr>
          <w:p w14:paraId="4DFCAAF1" w14:textId="77777777" w:rsidR="00B26348" w:rsidRDefault="00000000">
            <w:r>
              <w:t>☐ Lack of supervision</w:t>
            </w:r>
            <w:r>
              <w:rPr>
                <w:i/>
              </w:rPr>
              <w:t xml:space="preserve"> - Lacking supervision, workers did not follow the correct procedures for using the high energy control.</w:t>
            </w:r>
          </w:p>
        </w:tc>
      </w:tr>
      <w:tr w:rsidR="00B26348" w14:paraId="69EAFB2D" w14:textId="77777777">
        <w:tc>
          <w:tcPr>
            <w:tcW w:w="5256" w:type="dxa"/>
          </w:tcPr>
          <w:p w14:paraId="5F0AD99D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Workers became complacent over time and deviated from established procedures</w:t>
            </w:r>
          </w:p>
        </w:tc>
        <w:tc>
          <w:tcPr>
            <w:tcW w:w="5256" w:type="dxa"/>
          </w:tcPr>
          <w:p w14:paraId="3E4B4D8D" w14:textId="77777777" w:rsidR="00B26348" w:rsidRDefault="00000000">
            <w:r>
              <w:t>☐ Lack of accountability</w:t>
            </w:r>
            <w:r>
              <w:rPr>
                <w:i/>
              </w:rPr>
              <w:t xml:space="preserve"> - No consequences for non-compliance with high energy control procedures</w:t>
            </w:r>
          </w:p>
        </w:tc>
      </w:tr>
      <w:tr w:rsidR="00B26348" w14:paraId="18F2432E" w14:textId="77777777">
        <w:tc>
          <w:tcPr>
            <w:tcW w:w="5256" w:type="dxa"/>
          </w:tcPr>
          <w:p w14:paraId="76B2EF32" w14:textId="77777777" w:rsidR="00B26348" w:rsidRDefault="00000000">
            <w:r>
              <w:t>☐ Failure to maintain equipment</w:t>
            </w:r>
            <w:r>
              <w:rPr>
                <w:i/>
              </w:rPr>
              <w:t xml:space="preserve"> - Lack of regular maintenance and/or inspections of the high energy control led to malfunction and/or reduced effectiveness.</w:t>
            </w:r>
          </w:p>
        </w:tc>
        <w:tc>
          <w:tcPr>
            <w:tcW w:w="5256" w:type="dxa"/>
          </w:tcPr>
          <w:p w14:paraId="498F490D" w14:textId="77777777" w:rsidR="00B26348" w:rsidRDefault="00000000">
            <w:r>
              <w:t>☐ Miscommunication or misunderstandings</w:t>
            </w:r>
            <w:r>
              <w:rPr>
                <w:i/>
              </w:rPr>
              <w:t xml:space="preserve"> - Poor communication between team members resulted in misunderstandings about how to execute the high energy control.</w:t>
            </w:r>
          </w:p>
        </w:tc>
      </w:tr>
      <w:tr w:rsidR="00B26348" w14:paraId="23152C7C" w14:textId="77777777">
        <w:tc>
          <w:tcPr>
            <w:tcW w:w="5256" w:type="dxa"/>
          </w:tcPr>
          <w:p w14:paraId="2107EBD1" w14:textId="77777777" w:rsidR="00B26348" w:rsidRDefault="00000000">
            <w:r>
              <w:t>☐ Production pressures</w:t>
            </w:r>
            <w:r>
              <w:rPr>
                <w:i/>
              </w:rPr>
              <w:t xml:space="preserve"> - Workers prioritized production over control execution, due to tight project schedule or deadlines, leading to incomplete execution of the high energy control.</w:t>
            </w:r>
          </w:p>
        </w:tc>
        <w:tc>
          <w:tcPr>
            <w:tcW w:w="5256" w:type="dxa"/>
          </w:tcPr>
          <w:p w14:paraId="47EE7BEE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 to ensure high energy control execution.</w:t>
            </w:r>
          </w:p>
        </w:tc>
      </w:tr>
      <w:tr w:rsidR="00B26348" w14:paraId="4E01E1CD" w14:textId="77777777">
        <w:tc>
          <w:tcPr>
            <w:tcW w:w="5256" w:type="dxa"/>
          </w:tcPr>
          <w:p w14:paraId="7E584E69" w14:textId="77777777" w:rsidR="00B26348" w:rsidRDefault="00000000">
            <w:r>
              <w:t>☐ Lack of awareness</w:t>
            </w:r>
            <w:r>
              <w:rPr>
                <w:i/>
              </w:rPr>
              <w:t xml:space="preserve"> - Workers did understand the importance of high energy control or the potential consequences of not executing it effectively.</w:t>
            </w:r>
          </w:p>
        </w:tc>
        <w:tc>
          <w:tcPr>
            <w:tcW w:w="5256" w:type="dxa"/>
          </w:tcPr>
          <w:p w14:paraId="1CC50948" w14:textId="77777777" w:rsidR="00B26348" w:rsidRDefault="00000000">
            <w:r>
              <w:t>☐ Worker fatigue</w:t>
            </w:r>
            <w:r>
              <w:rPr>
                <w:i/>
              </w:rPr>
              <w:t xml:space="preserve"> - Fatigued workers were not alert or attentive when executing high energy controls.</w:t>
            </w:r>
          </w:p>
        </w:tc>
      </w:tr>
      <w:tr w:rsidR="00B26348" w14:paraId="1BCCED1E" w14:textId="77777777">
        <w:tc>
          <w:tcPr>
            <w:tcW w:w="5256" w:type="dxa"/>
          </w:tcPr>
          <w:p w14:paraId="39405CB9" w14:textId="77777777" w:rsidR="00B26348" w:rsidRDefault="00000000">
            <w:r>
              <w:t>☐ Competing priorities</w:t>
            </w:r>
            <w:r>
              <w:rPr>
                <w:i/>
              </w:rPr>
              <w:t xml:space="preserve"> - Other tasks or issues diverted the team’s attention away from executing the high energy control.</w:t>
            </w:r>
          </w:p>
        </w:tc>
        <w:tc>
          <w:tcPr>
            <w:tcW w:w="5256" w:type="dxa"/>
          </w:tcPr>
          <w:p w14:paraId="75320A95" w14:textId="77777777" w:rsidR="00B26348" w:rsidRDefault="00000000">
            <w:r>
              <w:t>☐ Willful disregard</w:t>
            </w:r>
            <w:r>
              <w:rPr>
                <w:i/>
              </w:rPr>
              <w:t xml:space="preserve"> - Intentional neglect or avoidance of necessary actions or procedures</w:t>
            </w:r>
          </w:p>
        </w:tc>
      </w:tr>
    </w:tbl>
    <w:p w14:paraId="1FB15C76" w14:textId="77777777" w:rsidR="00B26348" w:rsidRDefault="00B26348"/>
    <w:p w14:paraId="7234D60F" w14:textId="77777777" w:rsidR="00B26348" w:rsidRDefault="00000000">
      <w:r>
        <w:rPr>
          <w:b/>
        </w:rPr>
        <w:t>348. Permit Required Confined Space: Safe access provided into permit required space?</w:t>
      </w:r>
      <w:r>
        <w:rPr>
          <w:i/>
          <w:color w:val="666666"/>
          <w:sz w:val="16"/>
        </w:rPr>
        <w:t xml:space="preserve">  [List Radio]</w:t>
      </w:r>
    </w:p>
    <w:p w14:paraId="7004EA51" w14:textId="77777777" w:rsidR="00B26348" w:rsidRDefault="00000000">
      <w:pPr>
        <w:ind w:left="216"/>
      </w:pPr>
      <w:r>
        <w:rPr>
          <w:i/>
        </w:rPr>
        <w:t>Safe Access:</w:t>
      </w:r>
      <w:r>
        <w:rPr>
          <w:i/>
        </w:rPr>
        <w:br/>
        <w:t>Required signage and permitting in place</w:t>
      </w:r>
      <w:r>
        <w:rPr>
          <w:i/>
        </w:rPr>
        <w:br/>
        <w:t>PPE and equipment for safe entry available</w:t>
      </w:r>
      <w:r>
        <w:rPr>
          <w:i/>
        </w:rPr>
        <w:br/>
        <w:t>Employees properly using entry equipment</w:t>
      </w:r>
      <w:r>
        <w:rPr>
          <w:i/>
        </w:rPr>
        <w:br/>
        <w:t>Confined Space Attendant stationed outside during operations</w:t>
      </w:r>
      <w:r>
        <w:rPr>
          <w:i/>
        </w:rPr>
        <w:br/>
        <w:t>https://www.osha.gov/laws-regs/regulations/standardnumber/1910/1910.146 (https://www.osha.gov/laws-regs/regulations/standardnumber/1910/1910.146)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58A92826" w14:textId="77777777">
        <w:tc>
          <w:tcPr>
            <w:tcW w:w="10512" w:type="dxa"/>
          </w:tcPr>
          <w:p w14:paraId="079E22C9" w14:textId="77777777" w:rsidR="00B26348" w:rsidRDefault="00000000">
            <w:r>
              <w:t>○ Yes</w:t>
            </w:r>
          </w:p>
        </w:tc>
      </w:tr>
      <w:tr w:rsidR="00B26348" w14:paraId="0A4F41EF" w14:textId="77777777">
        <w:tc>
          <w:tcPr>
            <w:tcW w:w="10512" w:type="dxa"/>
          </w:tcPr>
          <w:p w14:paraId="6C761D4F" w14:textId="77777777" w:rsidR="00B26348" w:rsidRDefault="00000000">
            <w:r>
              <w:t>○ No</w:t>
            </w:r>
          </w:p>
        </w:tc>
      </w:tr>
    </w:tbl>
    <w:p w14:paraId="1DA12666" w14:textId="77777777" w:rsidR="00B26348" w:rsidRDefault="00B26348"/>
    <w:p w14:paraId="4A4ACFDA" w14:textId="77777777" w:rsidR="00B26348" w:rsidRDefault="00000000">
      <w:r>
        <w:rPr>
          <w:b/>
        </w:rPr>
        <w:t>349. Permit Required Confined Space: Safe access - Corrective Action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3B1357E5" w14:textId="77777777">
        <w:tc>
          <w:tcPr>
            <w:tcW w:w="10512" w:type="dxa"/>
          </w:tcPr>
          <w:p w14:paraId="3314ABE6" w14:textId="77777777" w:rsidR="00B26348" w:rsidRDefault="00000000">
            <w:r>
              <w:t>☐ Post required signage and complete permitting</w:t>
            </w:r>
          </w:p>
        </w:tc>
      </w:tr>
      <w:tr w:rsidR="00B26348" w14:paraId="0A7C1AEE" w14:textId="77777777">
        <w:tc>
          <w:tcPr>
            <w:tcW w:w="10512" w:type="dxa"/>
          </w:tcPr>
          <w:p w14:paraId="701FAEA6" w14:textId="77777777" w:rsidR="00B26348" w:rsidRDefault="00000000">
            <w:r>
              <w:t>☐ Provide PPE and equipment for safe entry</w:t>
            </w:r>
          </w:p>
        </w:tc>
      </w:tr>
      <w:tr w:rsidR="00B26348" w14:paraId="6D1E5A3B" w14:textId="77777777">
        <w:tc>
          <w:tcPr>
            <w:tcW w:w="10512" w:type="dxa"/>
          </w:tcPr>
          <w:p w14:paraId="5621E36B" w14:textId="77777777" w:rsidR="00B26348" w:rsidRDefault="00000000">
            <w:r>
              <w:t>☐ Train employees on use of PPE</w:t>
            </w:r>
          </w:p>
        </w:tc>
      </w:tr>
      <w:tr w:rsidR="00B26348" w14:paraId="6B9B4014" w14:textId="77777777">
        <w:tc>
          <w:tcPr>
            <w:tcW w:w="10512" w:type="dxa"/>
          </w:tcPr>
          <w:p w14:paraId="40788BE2" w14:textId="77777777" w:rsidR="00B26348" w:rsidRDefault="00000000">
            <w:r>
              <w:t>☐ Provide Confined Space Attendant at access during operations</w:t>
            </w:r>
          </w:p>
        </w:tc>
      </w:tr>
    </w:tbl>
    <w:p w14:paraId="3DF63D72" w14:textId="77777777" w:rsidR="00B26348" w:rsidRDefault="00B26348"/>
    <w:p w14:paraId="2AA013C2" w14:textId="77777777" w:rsidR="00B26348" w:rsidRDefault="00000000">
      <w:r>
        <w:rPr>
          <w:b/>
        </w:rPr>
        <w:t>350. Reason for lack of safe access into confined space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046DC379" w14:textId="77777777">
        <w:tc>
          <w:tcPr>
            <w:tcW w:w="10512" w:type="dxa"/>
          </w:tcPr>
          <w:p w14:paraId="5A22CF0B" w14:textId="77777777" w:rsidR="00B26348" w:rsidRDefault="00000000">
            <w:r>
              <w:t>○ Safe access hazard(s) not recognized</w:t>
            </w:r>
          </w:p>
        </w:tc>
      </w:tr>
      <w:tr w:rsidR="00B26348" w14:paraId="09B7C8A1" w14:textId="77777777">
        <w:tc>
          <w:tcPr>
            <w:tcW w:w="10512" w:type="dxa"/>
          </w:tcPr>
          <w:p w14:paraId="01F0B0B5" w14:textId="77777777" w:rsidR="00B26348" w:rsidRDefault="00000000">
            <w:r>
              <w:t>○ Safe access control(s) not identified</w:t>
            </w:r>
          </w:p>
        </w:tc>
      </w:tr>
      <w:tr w:rsidR="00B26348" w14:paraId="76124451" w14:textId="77777777">
        <w:tc>
          <w:tcPr>
            <w:tcW w:w="10512" w:type="dxa"/>
          </w:tcPr>
          <w:p w14:paraId="6A9876CB" w14:textId="77777777" w:rsidR="00B26348" w:rsidRDefault="00000000">
            <w:r>
              <w:t>○ Safe access control(s) not implemented</w:t>
            </w:r>
          </w:p>
        </w:tc>
      </w:tr>
      <w:tr w:rsidR="00B26348" w14:paraId="19AB1CC2" w14:textId="77777777">
        <w:tc>
          <w:tcPr>
            <w:tcW w:w="10512" w:type="dxa"/>
          </w:tcPr>
          <w:p w14:paraId="35D3CEA3" w14:textId="77777777" w:rsidR="00B26348" w:rsidRDefault="00000000">
            <w:r>
              <w:t>○ Safe access control(s) not executed</w:t>
            </w:r>
          </w:p>
        </w:tc>
      </w:tr>
    </w:tbl>
    <w:p w14:paraId="547AF446" w14:textId="77777777" w:rsidR="00B26348" w:rsidRDefault="00B26348"/>
    <w:p w14:paraId="0BFA0B4F" w14:textId="77777777" w:rsidR="00B26348" w:rsidRDefault="00000000">
      <w:r>
        <w:rPr>
          <w:b/>
        </w:rPr>
        <w:t>351. What prevented the hazard from being recognized?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76071756" w14:textId="77777777">
        <w:tc>
          <w:tcPr>
            <w:tcW w:w="5256" w:type="dxa"/>
          </w:tcPr>
          <w:p w14:paraId="12907C11" w14:textId="77777777" w:rsidR="00B26348" w:rsidRDefault="00000000">
            <w:r>
              <w:t>☐ Primary STCKY Energy not recognized</w:t>
            </w:r>
          </w:p>
        </w:tc>
        <w:tc>
          <w:tcPr>
            <w:tcW w:w="5256" w:type="dxa"/>
          </w:tcPr>
          <w:p w14:paraId="4BF44BA7" w14:textId="77777777" w:rsidR="00B26348" w:rsidRDefault="00000000">
            <w:r>
              <w:t>☐ Lack of Knowledge</w:t>
            </w:r>
          </w:p>
        </w:tc>
      </w:tr>
      <w:tr w:rsidR="00B26348" w14:paraId="5D9922E8" w14:textId="77777777">
        <w:tc>
          <w:tcPr>
            <w:tcW w:w="5256" w:type="dxa"/>
          </w:tcPr>
          <w:p w14:paraId="09173E00" w14:textId="77777777" w:rsidR="00B26348" w:rsidRDefault="00000000">
            <w:r>
              <w:t>☐ Inadequate training</w:t>
            </w:r>
          </w:p>
        </w:tc>
        <w:tc>
          <w:tcPr>
            <w:tcW w:w="5256" w:type="dxa"/>
          </w:tcPr>
          <w:p w14:paraId="5BB22DEF" w14:textId="77777777" w:rsidR="00B26348" w:rsidRDefault="00000000">
            <w:r>
              <w:t>☐ Lack of awareness</w:t>
            </w:r>
          </w:p>
        </w:tc>
      </w:tr>
      <w:tr w:rsidR="00B26348" w14:paraId="1173C27A" w14:textId="77777777">
        <w:tc>
          <w:tcPr>
            <w:tcW w:w="5256" w:type="dxa"/>
          </w:tcPr>
          <w:p w14:paraId="56DD0C80" w14:textId="77777777" w:rsidR="00B26348" w:rsidRDefault="00000000">
            <w:r>
              <w:t>☐ Insufficient risk assessment</w:t>
            </w:r>
          </w:p>
        </w:tc>
        <w:tc>
          <w:tcPr>
            <w:tcW w:w="5256" w:type="dxa"/>
          </w:tcPr>
          <w:p w14:paraId="79356BC1" w14:textId="77777777" w:rsidR="00B26348" w:rsidRDefault="00000000">
            <w:r>
              <w:t>☐ Rushed planning or inadequate preparation</w:t>
            </w:r>
          </w:p>
        </w:tc>
      </w:tr>
      <w:tr w:rsidR="00B26348" w14:paraId="6D23EE25" w14:textId="77777777">
        <w:tc>
          <w:tcPr>
            <w:tcW w:w="5256" w:type="dxa"/>
          </w:tcPr>
          <w:p w14:paraId="20F8836F" w14:textId="77777777" w:rsidR="00B26348" w:rsidRDefault="00000000">
            <w:r>
              <w:t>☐ Lack of communication</w:t>
            </w:r>
          </w:p>
        </w:tc>
        <w:tc>
          <w:tcPr>
            <w:tcW w:w="5256" w:type="dxa"/>
          </w:tcPr>
          <w:p w14:paraId="78D70D3E" w14:textId="77777777" w:rsidR="00B26348" w:rsidRDefault="00000000">
            <w:r>
              <w:t>☐ Inadequate hazard identification process</w:t>
            </w:r>
          </w:p>
        </w:tc>
      </w:tr>
      <w:tr w:rsidR="00B26348" w14:paraId="1D87AD9A" w14:textId="77777777">
        <w:tc>
          <w:tcPr>
            <w:tcW w:w="5256" w:type="dxa"/>
          </w:tcPr>
          <w:p w14:paraId="1673ED91" w14:textId="77777777" w:rsidR="00B26348" w:rsidRDefault="00000000">
            <w:r>
              <w:t>☐ Unclear responsibilities</w:t>
            </w:r>
          </w:p>
        </w:tc>
        <w:tc>
          <w:tcPr>
            <w:tcW w:w="5256" w:type="dxa"/>
          </w:tcPr>
          <w:p w14:paraId="786D8B58" w14:textId="77777777" w:rsidR="00B26348" w:rsidRDefault="00000000">
            <w:r>
              <w:t>☐ Assumptions and biases</w:t>
            </w:r>
          </w:p>
        </w:tc>
      </w:tr>
      <w:tr w:rsidR="00B26348" w14:paraId="733C4721" w14:textId="77777777">
        <w:tc>
          <w:tcPr>
            <w:tcW w:w="5256" w:type="dxa"/>
          </w:tcPr>
          <w:p w14:paraId="791B9F85" w14:textId="77777777" w:rsidR="00B26348" w:rsidRDefault="00000000">
            <w:r>
              <w:t>☐ External factors</w:t>
            </w:r>
          </w:p>
        </w:tc>
        <w:tc>
          <w:tcPr>
            <w:tcW w:w="5256" w:type="dxa"/>
          </w:tcPr>
          <w:p w14:paraId="33C3A276" w14:textId="77777777" w:rsidR="00B26348" w:rsidRDefault="00B26348"/>
        </w:tc>
      </w:tr>
    </w:tbl>
    <w:p w14:paraId="6A81BB04" w14:textId="77777777" w:rsidR="00B26348" w:rsidRDefault="00B26348"/>
    <w:p w14:paraId="0DF07660" w14:textId="77777777" w:rsidR="00B26348" w:rsidRDefault="00000000">
      <w:r>
        <w:rPr>
          <w:b/>
        </w:rPr>
        <w:t>352. What prevented the control from being identified?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645EB568" w14:textId="77777777">
        <w:tc>
          <w:tcPr>
            <w:tcW w:w="5256" w:type="dxa"/>
          </w:tcPr>
          <w:p w14:paraId="5CFA0642" w14:textId="77777777" w:rsidR="00B26348" w:rsidRDefault="00000000">
            <w:r>
              <w:t>☐ Lack of familiarity with specific high energy hazards</w:t>
            </w:r>
            <w:r>
              <w:rPr>
                <w:i/>
              </w:rPr>
              <w:t xml:space="preserve"> - The project team is not familiar with the specific high energy hazards present in the task, i.e. new or unique situation or work process.</w:t>
            </w:r>
          </w:p>
        </w:tc>
        <w:tc>
          <w:tcPr>
            <w:tcW w:w="5256" w:type="dxa"/>
          </w:tcPr>
          <w:p w14:paraId="7ECEF374" w14:textId="77777777" w:rsidR="00B26348" w:rsidRDefault="00000000">
            <w:r>
              <w:t>☐ Inadequate training on high energy controls</w:t>
            </w:r>
            <w:r>
              <w:rPr>
                <w:i/>
              </w:rPr>
              <w:t xml:space="preserve"> - Team members have not received sufficient training on identifying, implementing, and executing high energy controls.</w:t>
            </w:r>
          </w:p>
        </w:tc>
      </w:tr>
      <w:tr w:rsidR="00B26348" w14:paraId="06D9BAF8" w14:textId="77777777">
        <w:tc>
          <w:tcPr>
            <w:tcW w:w="5256" w:type="dxa"/>
          </w:tcPr>
          <w:p w14:paraId="206231D2" w14:textId="77777777" w:rsidR="00B26348" w:rsidRDefault="00000000">
            <w:r>
              <w:t>☐ Insufficient risk assessment</w:t>
            </w:r>
            <w:r>
              <w:rPr>
                <w:i/>
              </w:rPr>
              <w:t xml:space="preserve"> - The team has not conducted a thorough risk assessment to identify all potential high energy hazards and determine appropriate controls.</w:t>
            </w:r>
          </w:p>
        </w:tc>
        <w:tc>
          <w:tcPr>
            <w:tcW w:w="5256" w:type="dxa"/>
          </w:tcPr>
          <w:p w14:paraId="721E135D" w14:textId="77777777" w:rsidR="00B26348" w:rsidRDefault="00000000">
            <w:r>
              <w:t>☐ Lack of available control options</w:t>
            </w:r>
            <w:r>
              <w:rPr>
                <w:i/>
              </w:rPr>
              <w:t xml:space="preserve"> - The team struggles to find suitable control measures for mitigating the identified high energy hazards, leading to delays or inadequate solutions.</w:t>
            </w:r>
          </w:p>
        </w:tc>
      </w:tr>
      <w:tr w:rsidR="00B26348" w14:paraId="53B45499" w14:textId="77777777">
        <w:tc>
          <w:tcPr>
            <w:tcW w:w="5256" w:type="dxa"/>
          </w:tcPr>
          <w:p w14:paraId="69E66A06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Limited budget or access to equipment prevented the implementation of high energy controls</w:t>
            </w:r>
          </w:p>
        </w:tc>
        <w:tc>
          <w:tcPr>
            <w:tcW w:w="5256" w:type="dxa"/>
          </w:tcPr>
          <w:p w14:paraId="477E4F48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deadlines and tight schedules pressure the team to overlook or rush the identification of high energy controls.</w:t>
            </w:r>
          </w:p>
        </w:tc>
      </w:tr>
      <w:tr w:rsidR="00B26348" w14:paraId="1B4D2018" w14:textId="77777777">
        <w:tc>
          <w:tcPr>
            <w:tcW w:w="5256" w:type="dxa"/>
          </w:tcPr>
          <w:p w14:paraId="481E4A72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team has dealt with similar high energy hazards in the past without incident and assumed the risks are manageable without additional controls.</w:t>
            </w:r>
          </w:p>
        </w:tc>
        <w:tc>
          <w:tcPr>
            <w:tcW w:w="5256" w:type="dxa"/>
          </w:tcPr>
          <w:p w14:paraId="4D1AE196" w14:textId="77777777" w:rsidR="00B26348" w:rsidRDefault="00000000">
            <w:r>
              <w:t>☐ Emphasis on production</w:t>
            </w:r>
            <w:r>
              <w:rPr>
                <w:i/>
              </w:rPr>
              <w:t xml:space="preserve"> - A focus on productivity and meeting targets led to neglecting the thorough identification of high energy controls.</w:t>
            </w:r>
          </w:p>
        </w:tc>
      </w:tr>
      <w:tr w:rsidR="00B26348" w14:paraId="6301B25A" w14:textId="77777777">
        <w:tc>
          <w:tcPr>
            <w:tcW w:w="5256" w:type="dxa"/>
          </w:tcPr>
          <w:p w14:paraId="78D50212" w14:textId="77777777" w:rsidR="00B26348" w:rsidRDefault="00000000">
            <w:r>
              <w:t>☐ Lack of communication and collaboration</w:t>
            </w:r>
            <w:r>
              <w:rPr>
                <w:i/>
              </w:rPr>
              <w:t xml:space="preserve"> - Team members did not communicate effectively, critical information about high energy hazards and controls were missed.</w:t>
            </w:r>
          </w:p>
        </w:tc>
        <w:tc>
          <w:tcPr>
            <w:tcW w:w="5256" w:type="dxa"/>
          </w:tcPr>
          <w:p w14:paraId="1EBD6613" w14:textId="77777777" w:rsidR="00B26348" w:rsidRDefault="00000000">
            <w:r>
              <w:t>☐ Failure to learn from past incidents</w:t>
            </w:r>
            <w:r>
              <w:rPr>
                <w:i/>
              </w:rPr>
              <w:t xml:space="preserve"> - The team did not learn from previous incidents involving similar high energy hazards, leading to repeated oversights in control identification.</w:t>
            </w:r>
          </w:p>
        </w:tc>
      </w:tr>
      <w:tr w:rsidR="00B26348" w14:paraId="6F284861" w14:textId="77777777">
        <w:tc>
          <w:tcPr>
            <w:tcW w:w="5256" w:type="dxa"/>
          </w:tcPr>
          <w:p w14:paraId="53242386" w14:textId="77777777" w:rsidR="00B26348" w:rsidRDefault="00000000">
            <w:r>
              <w:t>☐ Complexity of the construction task</w:t>
            </w:r>
            <w:r>
              <w:rPr>
                <w:i/>
              </w:rPr>
              <w:t xml:space="preserve"> - Highly complex task with multiple high energy hazards, made it challenging for the team to identify and implement appropriate controls for each hazard.</w:t>
            </w:r>
          </w:p>
        </w:tc>
        <w:tc>
          <w:tcPr>
            <w:tcW w:w="5256" w:type="dxa"/>
          </w:tcPr>
          <w:p w14:paraId="2C73BD0C" w14:textId="77777777" w:rsidR="00B26348" w:rsidRDefault="00B26348"/>
        </w:tc>
      </w:tr>
    </w:tbl>
    <w:p w14:paraId="776D94F7" w14:textId="77777777" w:rsidR="00B26348" w:rsidRDefault="00B26348"/>
    <w:p w14:paraId="41F8BEF1" w14:textId="77777777" w:rsidR="00B26348" w:rsidRDefault="00000000">
      <w:r>
        <w:rPr>
          <w:b/>
        </w:rPr>
        <w:t>353. What prevented the control from being implemented?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5CB9ACFA" w14:textId="77777777">
        <w:tc>
          <w:tcPr>
            <w:tcW w:w="5256" w:type="dxa"/>
          </w:tcPr>
          <w:p w14:paraId="7EC1FD16" w14:textId="77777777" w:rsidR="00B26348" w:rsidRDefault="00000000">
            <w:r>
              <w:t>☐ Cost considerations</w:t>
            </w:r>
            <w:r>
              <w:rPr>
                <w:i/>
              </w:rPr>
              <w:t xml:space="preserve"> - High energy controls are expensive to acquire and install, and the project team prioritized cost savings over worker safety.</w:t>
            </w:r>
          </w:p>
        </w:tc>
        <w:tc>
          <w:tcPr>
            <w:tcW w:w="5256" w:type="dxa"/>
          </w:tcPr>
          <w:p w14:paraId="73173784" w14:textId="77777777" w:rsidR="00B26348" w:rsidRDefault="00000000">
            <w:r>
              <w:t>☐ Lack of understanding or awareness</w:t>
            </w:r>
            <w:r>
              <w:rPr>
                <w:i/>
              </w:rPr>
              <w:t xml:space="preserve"> - The team did not fully comprehend the severity of the hazard or the potential consequences of not implementing the high energy controls.</w:t>
            </w:r>
          </w:p>
        </w:tc>
      </w:tr>
      <w:tr w:rsidR="00B26348" w14:paraId="1E46F941" w14:textId="77777777">
        <w:tc>
          <w:tcPr>
            <w:tcW w:w="5256" w:type="dxa"/>
          </w:tcPr>
          <w:p w14:paraId="5A2DCD8F" w14:textId="77777777" w:rsidR="00B26348" w:rsidRDefault="00000000">
            <w:r>
              <w:t>☐ Resistance to change</w:t>
            </w:r>
            <w:r>
              <w:rPr>
                <w:i/>
              </w:rPr>
              <w:t xml:space="preserve"> - Introduction of controls or procedures was met with resistance from workers or management who prefer familiar practices.</w:t>
            </w:r>
          </w:p>
        </w:tc>
        <w:tc>
          <w:tcPr>
            <w:tcW w:w="5256" w:type="dxa"/>
          </w:tcPr>
          <w:p w14:paraId="2A33BF84" w14:textId="77777777" w:rsidR="00B26348" w:rsidRDefault="00000000">
            <w:r>
              <w:t>☐ Inadequate planning</w:t>
            </w:r>
            <w:r>
              <w:rPr>
                <w:i/>
              </w:rPr>
              <w:t xml:space="preserve"> - The team identified the need for high energy control but failed to develop a proper plan for their implementation.</w:t>
            </w:r>
          </w:p>
        </w:tc>
      </w:tr>
      <w:tr w:rsidR="00B26348" w14:paraId="64B7AC56" w14:textId="77777777">
        <w:tc>
          <w:tcPr>
            <w:tcW w:w="5256" w:type="dxa"/>
          </w:tcPr>
          <w:p w14:paraId="23D50556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resources, such as equipment or skilled personnel, to implement the high energy controls effectively.</w:t>
            </w:r>
          </w:p>
        </w:tc>
        <w:tc>
          <w:tcPr>
            <w:tcW w:w="5256" w:type="dxa"/>
          </w:tcPr>
          <w:p w14:paraId="3E3A7C19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timelines or deadlines did not allow for implementing high energy controls properly.</w:t>
            </w:r>
          </w:p>
        </w:tc>
      </w:tr>
      <w:tr w:rsidR="00B26348" w14:paraId="0BA2D849" w14:textId="77777777">
        <w:tc>
          <w:tcPr>
            <w:tcW w:w="5256" w:type="dxa"/>
          </w:tcPr>
          <w:p w14:paraId="755B569A" w14:textId="77777777" w:rsidR="00B26348" w:rsidRDefault="00000000">
            <w:r>
              <w:t>☐ Lack of leadership support</w:t>
            </w:r>
            <w:r>
              <w:rPr>
                <w:i/>
              </w:rPr>
              <w:t xml:space="preserve"> - The absence of leadership support in prioritizing control implementation made it challenging for the team to effectively implement the controls.</w:t>
            </w:r>
          </w:p>
        </w:tc>
        <w:tc>
          <w:tcPr>
            <w:tcW w:w="5256" w:type="dxa"/>
          </w:tcPr>
          <w:p w14:paraId="4C163959" w14:textId="77777777" w:rsidR="00B26348" w:rsidRDefault="00000000">
            <w:r>
              <w:t>☐ Perceived inconvenience</w:t>
            </w:r>
            <w:r>
              <w:rPr>
                <w:i/>
              </w:rPr>
              <w:t xml:space="preserve"> - Workers considered the high energy controls as inconvenient or cumbersome, leading to resistance in their implementation.</w:t>
            </w:r>
          </w:p>
        </w:tc>
      </w:tr>
      <w:tr w:rsidR="00B26348" w14:paraId="0F643297" w14:textId="77777777">
        <w:tc>
          <w:tcPr>
            <w:tcW w:w="5256" w:type="dxa"/>
          </w:tcPr>
          <w:p w14:paraId="015030E8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project team believes that the hazard is manageable without additional controls or that accidents are unlikely to happen.</w:t>
            </w:r>
          </w:p>
        </w:tc>
        <w:tc>
          <w:tcPr>
            <w:tcW w:w="5256" w:type="dxa"/>
          </w:tcPr>
          <w:p w14:paraId="7C70D339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Workers lack the necessary training on how to use or maintain the high energy controls effectively.</w:t>
            </w:r>
          </w:p>
        </w:tc>
      </w:tr>
      <w:tr w:rsidR="00B26348" w14:paraId="6D35C223" w14:textId="77777777">
        <w:tc>
          <w:tcPr>
            <w:tcW w:w="5256" w:type="dxa"/>
          </w:tcPr>
          <w:p w14:paraId="11F573B2" w14:textId="77777777" w:rsidR="00B26348" w:rsidRDefault="00000000">
            <w:r>
              <w:t>☐ Miscommunication or misinterpretation</w:t>
            </w:r>
            <w:r>
              <w:rPr>
                <w:i/>
              </w:rPr>
              <w:t xml:space="preserve"> - Instructions or guidelines for implementing the controls have not been communicated clearly or were misunderstood by the team</w:t>
            </w:r>
          </w:p>
        </w:tc>
        <w:tc>
          <w:tcPr>
            <w:tcW w:w="5256" w:type="dxa"/>
          </w:tcPr>
          <w:p w14:paraId="106426EB" w14:textId="77777777" w:rsidR="00B26348" w:rsidRDefault="00B26348"/>
        </w:tc>
      </w:tr>
    </w:tbl>
    <w:p w14:paraId="42659E78" w14:textId="77777777" w:rsidR="00B26348" w:rsidRDefault="00B26348"/>
    <w:p w14:paraId="4F7D2ED8" w14:textId="77777777" w:rsidR="00B26348" w:rsidRDefault="00000000">
      <w:r>
        <w:rPr>
          <w:b/>
        </w:rPr>
        <w:t>354. What prevented the control from being executed?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40767AB4" w14:textId="77777777">
        <w:tc>
          <w:tcPr>
            <w:tcW w:w="5256" w:type="dxa"/>
          </w:tcPr>
          <w:p w14:paraId="107AF8BA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The team have not received sufficient training on how to use the high energy control properly</w:t>
            </w:r>
          </w:p>
        </w:tc>
        <w:tc>
          <w:tcPr>
            <w:tcW w:w="5256" w:type="dxa"/>
          </w:tcPr>
          <w:p w14:paraId="58A4AC65" w14:textId="77777777" w:rsidR="00B26348" w:rsidRDefault="00000000">
            <w:r>
              <w:t>☐ Lack of supervision</w:t>
            </w:r>
            <w:r>
              <w:rPr>
                <w:i/>
              </w:rPr>
              <w:t xml:space="preserve"> - Lacking supervision, workers did not follow the correct procedures for using the high energy control.</w:t>
            </w:r>
          </w:p>
        </w:tc>
      </w:tr>
      <w:tr w:rsidR="00B26348" w14:paraId="3E64EC23" w14:textId="77777777">
        <w:tc>
          <w:tcPr>
            <w:tcW w:w="5256" w:type="dxa"/>
          </w:tcPr>
          <w:p w14:paraId="1C4E2755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Workers became complacent over time and deviated from established procedures</w:t>
            </w:r>
          </w:p>
        </w:tc>
        <w:tc>
          <w:tcPr>
            <w:tcW w:w="5256" w:type="dxa"/>
          </w:tcPr>
          <w:p w14:paraId="7D47967B" w14:textId="77777777" w:rsidR="00B26348" w:rsidRDefault="00000000">
            <w:r>
              <w:t>☐ Lack of accountability</w:t>
            </w:r>
            <w:r>
              <w:rPr>
                <w:i/>
              </w:rPr>
              <w:t xml:space="preserve"> - No consequences for non-compliance with high energy control procedures</w:t>
            </w:r>
          </w:p>
        </w:tc>
      </w:tr>
      <w:tr w:rsidR="00B26348" w14:paraId="179B7BE6" w14:textId="77777777">
        <w:tc>
          <w:tcPr>
            <w:tcW w:w="5256" w:type="dxa"/>
          </w:tcPr>
          <w:p w14:paraId="40C3D381" w14:textId="77777777" w:rsidR="00B26348" w:rsidRDefault="00000000">
            <w:r>
              <w:t>☐ Failure to maintain equipment</w:t>
            </w:r>
            <w:r>
              <w:rPr>
                <w:i/>
              </w:rPr>
              <w:t xml:space="preserve"> - Lack of regular maintenance and/or inspections of the high energy control led to malfunction and/or reduced effectiveness.</w:t>
            </w:r>
          </w:p>
        </w:tc>
        <w:tc>
          <w:tcPr>
            <w:tcW w:w="5256" w:type="dxa"/>
          </w:tcPr>
          <w:p w14:paraId="3395DF12" w14:textId="77777777" w:rsidR="00B26348" w:rsidRDefault="00000000">
            <w:r>
              <w:t>☐ Miscommunication or misunderstandings</w:t>
            </w:r>
            <w:r>
              <w:rPr>
                <w:i/>
              </w:rPr>
              <w:t xml:space="preserve"> - Poor communication between team members resulted in misunderstandings about how to execute the high energy control.</w:t>
            </w:r>
          </w:p>
        </w:tc>
      </w:tr>
      <w:tr w:rsidR="00B26348" w14:paraId="33AC5BC7" w14:textId="77777777">
        <w:tc>
          <w:tcPr>
            <w:tcW w:w="5256" w:type="dxa"/>
          </w:tcPr>
          <w:p w14:paraId="42ECEF89" w14:textId="77777777" w:rsidR="00B26348" w:rsidRDefault="00000000">
            <w:r>
              <w:t>☐ Production pressures</w:t>
            </w:r>
            <w:r>
              <w:rPr>
                <w:i/>
              </w:rPr>
              <w:t xml:space="preserve"> - Workers prioritized production over control execution, due to tight project schedule or deadlines, leading to incomplete execution of the high energy control.</w:t>
            </w:r>
          </w:p>
        </w:tc>
        <w:tc>
          <w:tcPr>
            <w:tcW w:w="5256" w:type="dxa"/>
          </w:tcPr>
          <w:p w14:paraId="16AE3177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 to ensure high energy control execution.</w:t>
            </w:r>
          </w:p>
        </w:tc>
      </w:tr>
      <w:tr w:rsidR="00B26348" w14:paraId="26D4B0B6" w14:textId="77777777">
        <w:tc>
          <w:tcPr>
            <w:tcW w:w="5256" w:type="dxa"/>
          </w:tcPr>
          <w:p w14:paraId="7649A7F3" w14:textId="77777777" w:rsidR="00B26348" w:rsidRDefault="00000000">
            <w:r>
              <w:t>☐ Lack of awareness</w:t>
            </w:r>
            <w:r>
              <w:rPr>
                <w:i/>
              </w:rPr>
              <w:t xml:space="preserve"> - Workers did understand the importance of high energy control or the potential consequences of not executing it effectively.</w:t>
            </w:r>
          </w:p>
        </w:tc>
        <w:tc>
          <w:tcPr>
            <w:tcW w:w="5256" w:type="dxa"/>
          </w:tcPr>
          <w:p w14:paraId="02BCFA23" w14:textId="77777777" w:rsidR="00B26348" w:rsidRDefault="00000000">
            <w:r>
              <w:t>☐ Worker fatigue</w:t>
            </w:r>
            <w:r>
              <w:rPr>
                <w:i/>
              </w:rPr>
              <w:t xml:space="preserve"> - Fatigued workers were not alert or attentive when executing high energy controls.</w:t>
            </w:r>
          </w:p>
        </w:tc>
      </w:tr>
      <w:tr w:rsidR="00B26348" w14:paraId="7BEF5C22" w14:textId="77777777">
        <w:tc>
          <w:tcPr>
            <w:tcW w:w="5256" w:type="dxa"/>
          </w:tcPr>
          <w:p w14:paraId="488BFF19" w14:textId="77777777" w:rsidR="00B26348" w:rsidRDefault="00000000">
            <w:r>
              <w:t>☐ Competing priorities</w:t>
            </w:r>
            <w:r>
              <w:rPr>
                <w:i/>
              </w:rPr>
              <w:t xml:space="preserve"> - Other tasks or issues diverted the team’s attention away from executing the high energy control.</w:t>
            </w:r>
          </w:p>
        </w:tc>
        <w:tc>
          <w:tcPr>
            <w:tcW w:w="5256" w:type="dxa"/>
          </w:tcPr>
          <w:p w14:paraId="3DC64FC7" w14:textId="77777777" w:rsidR="00B26348" w:rsidRDefault="00000000">
            <w:r>
              <w:t>☐ Willful disregard</w:t>
            </w:r>
            <w:r>
              <w:rPr>
                <w:i/>
              </w:rPr>
              <w:t xml:space="preserve"> - Intentional neglect or avoidance of necessary actions or procedures</w:t>
            </w:r>
          </w:p>
        </w:tc>
      </w:tr>
    </w:tbl>
    <w:p w14:paraId="28AE7233" w14:textId="77777777" w:rsidR="00B26348" w:rsidRDefault="00B26348"/>
    <w:p w14:paraId="475FCD18" w14:textId="77777777" w:rsidR="00B26348" w:rsidRDefault="00000000">
      <w:r>
        <w:rPr>
          <w:b/>
        </w:rPr>
        <w:t>355. Permit Required Confined Space: Method of communication with entrants established and maintained?</w:t>
      </w:r>
      <w:r>
        <w:rPr>
          <w:i/>
          <w:color w:val="666666"/>
          <w:sz w:val="16"/>
        </w:rPr>
        <w:t xml:space="preserve">  [List Radio]</w:t>
      </w:r>
    </w:p>
    <w:p w14:paraId="414BDEE5" w14:textId="77777777" w:rsidR="00B26348" w:rsidRDefault="00000000">
      <w:pPr>
        <w:ind w:left="216"/>
      </w:pPr>
      <w:r>
        <w:rPr>
          <w:i/>
        </w:rPr>
        <w:t>Radio or visual means of communication established with entrants tested and verified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658E2BA1" w14:textId="77777777">
        <w:tc>
          <w:tcPr>
            <w:tcW w:w="10512" w:type="dxa"/>
          </w:tcPr>
          <w:p w14:paraId="16B2D47B" w14:textId="77777777" w:rsidR="00B26348" w:rsidRDefault="00000000">
            <w:r>
              <w:t>○ Yes</w:t>
            </w:r>
          </w:p>
        </w:tc>
      </w:tr>
      <w:tr w:rsidR="00B26348" w14:paraId="3C47FA16" w14:textId="77777777">
        <w:tc>
          <w:tcPr>
            <w:tcW w:w="10512" w:type="dxa"/>
          </w:tcPr>
          <w:p w14:paraId="1A2C9B21" w14:textId="77777777" w:rsidR="00B26348" w:rsidRDefault="00000000">
            <w:r>
              <w:t>○ No</w:t>
            </w:r>
          </w:p>
        </w:tc>
      </w:tr>
    </w:tbl>
    <w:p w14:paraId="3051E134" w14:textId="77777777" w:rsidR="00B26348" w:rsidRDefault="00B26348"/>
    <w:p w14:paraId="50395F1B" w14:textId="77777777" w:rsidR="00B26348" w:rsidRDefault="00000000">
      <w:r>
        <w:rPr>
          <w:b/>
        </w:rPr>
        <w:t>356. Permit Required Confined Space: Method of communication - Corrective Action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2DEDDD87" w14:textId="77777777">
        <w:tc>
          <w:tcPr>
            <w:tcW w:w="10512" w:type="dxa"/>
          </w:tcPr>
          <w:p w14:paraId="44027922" w14:textId="77777777" w:rsidR="00B26348" w:rsidRDefault="00000000">
            <w:r>
              <w:t>☐ Establish means of radio or visual communication with entrants</w:t>
            </w:r>
          </w:p>
        </w:tc>
      </w:tr>
      <w:tr w:rsidR="00B26348" w14:paraId="6A61E373" w14:textId="77777777">
        <w:tc>
          <w:tcPr>
            <w:tcW w:w="10512" w:type="dxa"/>
          </w:tcPr>
          <w:p w14:paraId="19584529" w14:textId="77777777" w:rsidR="00B26348" w:rsidRDefault="00000000">
            <w:r>
              <w:t>☐ Test communication system</w:t>
            </w:r>
          </w:p>
        </w:tc>
      </w:tr>
    </w:tbl>
    <w:p w14:paraId="485F9D66" w14:textId="77777777" w:rsidR="00B26348" w:rsidRDefault="00B26348"/>
    <w:p w14:paraId="17263E1B" w14:textId="77777777" w:rsidR="00B26348" w:rsidRDefault="00000000">
      <w:r>
        <w:rPr>
          <w:b/>
        </w:rPr>
        <w:t>357. Reason for lack of communication method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16E6981C" w14:textId="77777777">
        <w:tc>
          <w:tcPr>
            <w:tcW w:w="10512" w:type="dxa"/>
          </w:tcPr>
          <w:p w14:paraId="31294270" w14:textId="77777777" w:rsidR="00B26348" w:rsidRDefault="00000000">
            <w:r>
              <w:t>○ Communication(s) not recognized</w:t>
            </w:r>
          </w:p>
        </w:tc>
      </w:tr>
      <w:tr w:rsidR="00B26348" w14:paraId="13F3B653" w14:textId="77777777">
        <w:tc>
          <w:tcPr>
            <w:tcW w:w="10512" w:type="dxa"/>
          </w:tcPr>
          <w:p w14:paraId="27662059" w14:textId="77777777" w:rsidR="00B26348" w:rsidRDefault="00000000">
            <w:r>
              <w:t>○ Communication(s) not identified</w:t>
            </w:r>
          </w:p>
        </w:tc>
      </w:tr>
      <w:tr w:rsidR="00B26348" w14:paraId="10E2C725" w14:textId="77777777">
        <w:tc>
          <w:tcPr>
            <w:tcW w:w="10512" w:type="dxa"/>
          </w:tcPr>
          <w:p w14:paraId="07A64647" w14:textId="77777777" w:rsidR="00B26348" w:rsidRDefault="00000000">
            <w:r>
              <w:t>○ Communication(s) not implemented</w:t>
            </w:r>
          </w:p>
        </w:tc>
      </w:tr>
      <w:tr w:rsidR="00B26348" w14:paraId="4FE0B851" w14:textId="77777777">
        <w:tc>
          <w:tcPr>
            <w:tcW w:w="10512" w:type="dxa"/>
          </w:tcPr>
          <w:p w14:paraId="66FE9681" w14:textId="77777777" w:rsidR="00B26348" w:rsidRDefault="00000000">
            <w:r>
              <w:t>○ Communication(s) not executed</w:t>
            </w:r>
          </w:p>
        </w:tc>
      </w:tr>
    </w:tbl>
    <w:p w14:paraId="7B0BD304" w14:textId="77777777" w:rsidR="00B26348" w:rsidRDefault="00B26348"/>
    <w:p w14:paraId="0FAB2742" w14:textId="77777777" w:rsidR="00B26348" w:rsidRDefault="00000000">
      <w:r>
        <w:rPr>
          <w:b/>
        </w:rPr>
        <w:t>358. What prevented the hazard from being recognized?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3B728A25" w14:textId="77777777">
        <w:tc>
          <w:tcPr>
            <w:tcW w:w="5256" w:type="dxa"/>
          </w:tcPr>
          <w:p w14:paraId="340DCA8C" w14:textId="77777777" w:rsidR="00B26348" w:rsidRDefault="00000000">
            <w:r>
              <w:t>☐ Primary STCKY Energy not recognized</w:t>
            </w:r>
          </w:p>
        </w:tc>
        <w:tc>
          <w:tcPr>
            <w:tcW w:w="5256" w:type="dxa"/>
          </w:tcPr>
          <w:p w14:paraId="10201FD9" w14:textId="77777777" w:rsidR="00B26348" w:rsidRDefault="00000000">
            <w:r>
              <w:t>☐ Lack of Knowledge</w:t>
            </w:r>
          </w:p>
        </w:tc>
      </w:tr>
      <w:tr w:rsidR="00B26348" w14:paraId="52E2644A" w14:textId="77777777">
        <w:tc>
          <w:tcPr>
            <w:tcW w:w="5256" w:type="dxa"/>
          </w:tcPr>
          <w:p w14:paraId="342A7DC4" w14:textId="77777777" w:rsidR="00B26348" w:rsidRDefault="00000000">
            <w:r>
              <w:t>☐ Inadequate training</w:t>
            </w:r>
          </w:p>
        </w:tc>
        <w:tc>
          <w:tcPr>
            <w:tcW w:w="5256" w:type="dxa"/>
          </w:tcPr>
          <w:p w14:paraId="5D279740" w14:textId="77777777" w:rsidR="00B26348" w:rsidRDefault="00000000">
            <w:r>
              <w:t>☐ Lack of awareness</w:t>
            </w:r>
          </w:p>
        </w:tc>
      </w:tr>
      <w:tr w:rsidR="00B26348" w14:paraId="3448E18B" w14:textId="77777777">
        <w:tc>
          <w:tcPr>
            <w:tcW w:w="5256" w:type="dxa"/>
          </w:tcPr>
          <w:p w14:paraId="522E5641" w14:textId="77777777" w:rsidR="00B26348" w:rsidRDefault="00000000">
            <w:r>
              <w:t>☐ Insufficient risk assessment</w:t>
            </w:r>
          </w:p>
        </w:tc>
        <w:tc>
          <w:tcPr>
            <w:tcW w:w="5256" w:type="dxa"/>
          </w:tcPr>
          <w:p w14:paraId="56AFE09E" w14:textId="77777777" w:rsidR="00B26348" w:rsidRDefault="00000000">
            <w:r>
              <w:t>☐ Rushed planning or inadequate preparation</w:t>
            </w:r>
          </w:p>
        </w:tc>
      </w:tr>
      <w:tr w:rsidR="00B26348" w14:paraId="48E09875" w14:textId="77777777">
        <w:tc>
          <w:tcPr>
            <w:tcW w:w="5256" w:type="dxa"/>
          </w:tcPr>
          <w:p w14:paraId="6B016AA9" w14:textId="77777777" w:rsidR="00B26348" w:rsidRDefault="00000000">
            <w:r>
              <w:t>☐ Lack of communication</w:t>
            </w:r>
          </w:p>
        </w:tc>
        <w:tc>
          <w:tcPr>
            <w:tcW w:w="5256" w:type="dxa"/>
          </w:tcPr>
          <w:p w14:paraId="3065B514" w14:textId="77777777" w:rsidR="00B26348" w:rsidRDefault="00000000">
            <w:r>
              <w:t>☐ Inadequate hazard identification process</w:t>
            </w:r>
          </w:p>
        </w:tc>
      </w:tr>
      <w:tr w:rsidR="00B26348" w14:paraId="3AA771BE" w14:textId="77777777">
        <w:tc>
          <w:tcPr>
            <w:tcW w:w="5256" w:type="dxa"/>
          </w:tcPr>
          <w:p w14:paraId="6B459253" w14:textId="77777777" w:rsidR="00B26348" w:rsidRDefault="00000000">
            <w:r>
              <w:t>☐ Unclear responsibilities</w:t>
            </w:r>
          </w:p>
        </w:tc>
        <w:tc>
          <w:tcPr>
            <w:tcW w:w="5256" w:type="dxa"/>
          </w:tcPr>
          <w:p w14:paraId="670B617A" w14:textId="77777777" w:rsidR="00B26348" w:rsidRDefault="00000000">
            <w:r>
              <w:t>☐ Assumptions and biases</w:t>
            </w:r>
          </w:p>
        </w:tc>
      </w:tr>
      <w:tr w:rsidR="00B26348" w14:paraId="4A82D1B0" w14:textId="77777777">
        <w:tc>
          <w:tcPr>
            <w:tcW w:w="5256" w:type="dxa"/>
          </w:tcPr>
          <w:p w14:paraId="44C3597E" w14:textId="77777777" w:rsidR="00B26348" w:rsidRDefault="00000000">
            <w:r>
              <w:t>☐ External factors</w:t>
            </w:r>
          </w:p>
        </w:tc>
        <w:tc>
          <w:tcPr>
            <w:tcW w:w="5256" w:type="dxa"/>
          </w:tcPr>
          <w:p w14:paraId="154D1DF4" w14:textId="77777777" w:rsidR="00B26348" w:rsidRDefault="00B26348"/>
        </w:tc>
      </w:tr>
    </w:tbl>
    <w:p w14:paraId="17B321AF" w14:textId="77777777" w:rsidR="00B26348" w:rsidRDefault="00B26348"/>
    <w:p w14:paraId="4E1FFAC2" w14:textId="77777777" w:rsidR="00B26348" w:rsidRDefault="00000000">
      <w:r>
        <w:rPr>
          <w:b/>
        </w:rPr>
        <w:t>359. What prevented the control from being identified?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2FD7D313" w14:textId="77777777">
        <w:tc>
          <w:tcPr>
            <w:tcW w:w="5256" w:type="dxa"/>
          </w:tcPr>
          <w:p w14:paraId="3BE3C98E" w14:textId="77777777" w:rsidR="00B26348" w:rsidRDefault="00000000">
            <w:r>
              <w:t>☐ Lack of familiarity with specific high energy hazards</w:t>
            </w:r>
            <w:r>
              <w:rPr>
                <w:i/>
              </w:rPr>
              <w:t xml:space="preserve"> - The project team is not familiar with the specific high energy hazards present in the task, i.e. new or unique situation or work process.</w:t>
            </w:r>
          </w:p>
        </w:tc>
        <w:tc>
          <w:tcPr>
            <w:tcW w:w="5256" w:type="dxa"/>
          </w:tcPr>
          <w:p w14:paraId="2CB827B3" w14:textId="77777777" w:rsidR="00B26348" w:rsidRDefault="00000000">
            <w:r>
              <w:t>☐ Inadequate training on high energy controls</w:t>
            </w:r>
            <w:r>
              <w:rPr>
                <w:i/>
              </w:rPr>
              <w:t xml:space="preserve"> - Team members have not received sufficient training on identifying, implementing, and executing high energy controls.</w:t>
            </w:r>
          </w:p>
        </w:tc>
      </w:tr>
      <w:tr w:rsidR="00B26348" w14:paraId="66EFD5F5" w14:textId="77777777">
        <w:tc>
          <w:tcPr>
            <w:tcW w:w="5256" w:type="dxa"/>
          </w:tcPr>
          <w:p w14:paraId="05C9399A" w14:textId="77777777" w:rsidR="00B26348" w:rsidRDefault="00000000">
            <w:r>
              <w:t>☐ Insufficient risk assessment</w:t>
            </w:r>
            <w:r>
              <w:rPr>
                <w:i/>
              </w:rPr>
              <w:t xml:space="preserve"> - The team has not conducted a thorough risk assessment to identify all potential high energy hazards and determine appropriate controls.</w:t>
            </w:r>
          </w:p>
        </w:tc>
        <w:tc>
          <w:tcPr>
            <w:tcW w:w="5256" w:type="dxa"/>
          </w:tcPr>
          <w:p w14:paraId="13B3772E" w14:textId="77777777" w:rsidR="00B26348" w:rsidRDefault="00000000">
            <w:r>
              <w:t>☐ Lack of available control options</w:t>
            </w:r>
            <w:r>
              <w:rPr>
                <w:i/>
              </w:rPr>
              <w:t xml:space="preserve"> - The team struggles to find suitable control measures for mitigating the identified high energy hazards, leading to delays or inadequate solutions.</w:t>
            </w:r>
          </w:p>
        </w:tc>
      </w:tr>
      <w:tr w:rsidR="00B26348" w14:paraId="0071730B" w14:textId="77777777">
        <w:tc>
          <w:tcPr>
            <w:tcW w:w="5256" w:type="dxa"/>
          </w:tcPr>
          <w:p w14:paraId="19F00554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Limited budget or access to equipment prevented the implementation of high energy controls</w:t>
            </w:r>
          </w:p>
        </w:tc>
        <w:tc>
          <w:tcPr>
            <w:tcW w:w="5256" w:type="dxa"/>
          </w:tcPr>
          <w:p w14:paraId="28091B85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deadlines and tight schedules pressure the team to overlook or rush the identification of high energy controls.</w:t>
            </w:r>
          </w:p>
        </w:tc>
      </w:tr>
      <w:tr w:rsidR="00B26348" w14:paraId="56C57926" w14:textId="77777777">
        <w:tc>
          <w:tcPr>
            <w:tcW w:w="5256" w:type="dxa"/>
          </w:tcPr>
          <w:p w14:paraId="1B57298A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team has dealt with similar high energy hazards in the past without incident and assumed the risks are manageable without additional controls.</w:t>
            </w:r>
          </w:p>
        </w:tc>
        <w:tc>
          <w:tcPr>
            <w:tcW w:w="5256" w:type="dxa"/>
          </w:tcPr>
          <w:p w14:paraId="79E163FA" w14:textId="77777777" w:rsidR="00B26348" w:rsidRDefault="00000000">
            <w:r>
              <w:t>☐ Emphasis on production</w:t>
            </w:r>
            <w:r>
              <w:rPr>
                <w:i/>
              </w:rPr>
              <w:t xml:space="preserve"> - A focus on productivity and meeting targets led to neglecting the thorough identification of high energy controls.</w:t>
            </w:r>
          </w:p>
        </w:tc>
      </w:tr>
      <w:tr w:rsidR="00B26348" w14:paraId="1DD6CCC7" w14:textId="77777777">
        <w:tc>
          <w:tcPr>
            <w:tcW w:w="5256" w:type="dxa"/>
          </w:tcPr>
          <w:p w14:paraId="70C58AAE" w14:textId="77777777" w:rsidR="00B26348" w:rsidRDefault="00000000">
            <w:r>
              <w:t>☐ Lack of communication and collaboration</w:t>
            </w:r>
            <w:r>
              <w:rPr>
                <w:i/>
              </w:rPr>
              <w:t xml:space="preserve"> - Team members did not communicate effectively, critical information about high energy hazards and controls were missed.</w:t>
            </w:r>
          </w:p>
        </w:tc>
        <w:tc>
          <w:tcPr>
            <w:tcW w:w="5256" w:type="dxa"/>
          </w:tcPr>
          <w:p w14:paraId="65663A48" w14:textId="77777777" w:rsidR="00B26348" w:rsidRDefault="00000000">
            <w:r>
              <w:t>☐ Failure to learn from past incidents</w:t>
            </w:r>
            <w:r>
              <w:rPr>
                <w:i/>
              </w:rPr>
              <w:t xml:space="preserve"> - The team did not learn from previous incidents involving similar high energy hazards, leading to repeated oversights in control identification.</w:t>
            </w:r>
          </w:p>
        </w:tc>
      </w:tr>
      <w:tr w:rsidR="00B26348" w14:paraId="095A3F3A" w14:textId="77777777">
        <w:tc>
          <w:tcPr>
            <w:tcW w:w="5256" w:type="dxa"/>
          </w:tcPr>
          <w:p w14:paraId="547AA1FE" w14:textId="77777777" w:rsidR="00B26348" w:rsidRDefault="00000000">
            <w:r>
              <w:t>☐ Complexity of the construction task</w:t>
            </w:r>
            <w:r>
              <w:rPr>
                <w:i/>
              </w:rPr>
              <w:t xml:space="preserve"> - Highly complex task with multiple high energy hazards, made it challenging for the team to identify and implement appropriate controls for each hazard.</w:t>
            </w:r>
          </w:p>
        </w:tc>
        <w:tc>
          <w:tcPr>
            <w:tcW w:w="5256" w:type="dxa"/>
          </w:tcPr>
          <w:p w14:paraId="7FA573D9" w14:textId="77777777" w:rsidR="00B26348" w:rsidRDefault="00B26348"/>
        </w:tc>
      </w:tr>
    </w:tbl>
    <w:p w14:paraId="66383D0E" w14:textId="77777777" w:rsidR="00B26348" w:rsidRDefault="00B26348"/>
    <w:p w14:paraId="168B29A4" w14:textId="77777777" w:rsidR="00B26348" w:rsidRDefault="00000000">
      <w:r>
        <w:rPr>
          <w:b/>
        </w:rPr>
        <w:t>360. What prevented the control from being implemented?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709A4455" w14:textId="77777777">
        <w:tc>
          <w:tcPr>
            <w:tcW w:w="5256" w:type="dxa"/>
          </w:tcPr>
          <w:p w14:paraId="73C92D1A" w14:textId="77777777" w:rsidR="00B26348" w:rsidRDefault="00000000">
            <w:r>
              <w:t>☐ Cost considerations</w:t>
            </w:r>
            <w:r>
              <w:rPr>
                <w:i/>
              </w:rPr>
              <w:t xml:space="preserve"> - High energy controls are expensive to acquire and install, and the project team prioritized cost savings over worker safety.</w:t>
            </w:r>
          </w:p>
        </w:tc>
        <w:tc>
          <w:tcPr>
            <w:tcW w:w="5256" w:type="dxa"/>
          </w:tcPr>
          <w:p w14:paraId="07D424F3" w14:textId="77777777" w:rsidR="00B26348" w:rsidRDefault="00000000">
            <w:r>
              <w:t>☐ Lack of understanding or awareness</w:t>
            </w:r>
            <w:r>
              <w:rPr>
                <w:i/>
              </w:rPr>
              <w:t xml:space="preserve"> - The team did not fully comprehend the severity of the hazard or the potential consequences of not implementing the high energy controls.</w:t>
            </w:r>
          </w:p>
        </w:tc>
      </w:tr>
      <w:tr w:rsidR="00B26348" w14:paraId="40156E66" w14:textId="77777777">
        <w:tc>
          <w:tcPr>
            <w:tcW w:w="5256" w:type="dxa"/>
          </w:tcPr>
          <w:p w14:paraId="693C6AB6" w14:textId="77777777" w:rsidR="00B26348" w:rsidRDefault="00000000">
            <w:r>
              <w:t>☐ Resistance to change</w:t>
            </w:r>
            <w:r>
              <w:rPr>
                <w:i/>
              </w:rPr>
              <w:t xml:space="preserve"> - Introduction of controls or procedures was met with resistance from workers or management who prefer familiar practices.</w:t>
            </w:r>
          </w:p>
        </w:tc>
        <w:tc>
          <w:tcPr>
            <w:tcW w:w="5256" w:type="dxa"/>
          </w:tcPr>
          <w:p w14:paraId="4DD6AF71" w14:textId="77777777" w:rsidR="00B26348" w:rsidRDefault="00000000">
            <w:r>
              <w:t>☐ Inadequate planning</w:t>
            </w:r>
            <w:r>
              <w:rPr>
                <w:i/>
              </w:rPr>
              <w:t xml:space="preserve"> - The team identified the need for high energy control but failed to develop a proper plan for their implementation.</w:t>
            </w:r>
          </w:p>
        </w:tc>
      </w:tr>
      <w:tr w:rsidR="00B26348" w14:paraId="61EF8923" w14:textId="77777777">
        <w:tc>
          <w:tcPr>
            <w:tcW w:w="5256" w:type="dxa"/>
          </w:tcPr>
          <w:p w14:paraId="11390B8F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resources, such as equipment or skilled personnel, to implement the high energy controls effectively.</w:t>
            </w:r>
          </w:p>
        </w:tc>
        <w:tc>
          <w:tcPr>
            <w:tcW w:w="5256" w:type="dxa"/>
          </w:tcPr>
          <w:p w14:paraId="547D31E2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timelines or deadlines did not allow for implementing high energy controls properly.</w:t>
            </w:r>
          </w:p>
        </w:tc>
      </w:tr>
      <w:tr w:rsidR="00B26348" w14:paraId="770BA7A9" w14:textId="77777777">
        <w:tc>
          <w:tcPr>
            <w:tcW w:w="5256" w:type="dxa"/>
          </w:tcPr>
          <w:p w14:paraId="3D6CDBFB" w14:textId="77777777" w:rsidR="00B26348" w:rsidRDefault="00000000">
            <w:r>
              <w:t>☐ Lack of leadership support</w:t>
            </w:r>
            <w:r>
              <w:rPr>
                <w:i/>
              </w:rPr>
              <w:t xml:space="preserve"> - The absence of leadership support in prioritizing control implementation made it challenging for the team to effectively implement the controls.</w:t>
            </w:r>
          </w:p>
        </w:tc>
        <w:tc>
          <w:tcPr>
            <w:tcW w:w="5256" w:type="dxa"/>
          </w:tcPr>
          <w:p w14:paraId="144004FA" w14:textId="77777777" w:rsidR="00B26348" w:rsidRDefault="00000000">
            <w:r>
              <w:t>☐ Perceived inconvenience</w:t>
            </w:r>
            <w:r>
              <w:rPr>
                <w:i/>
              </w:rPr>
              <w:t xml:space="preserve"> - Workers considered the high energy controls as inconvenient or cumbersome, leading to resistance in their implementation.</w:t>
            </w:r>
          </w:p>
        </w:tc>
      </w:tr>
      <w:tr w:rsidR="00B26348" w14:paraId="61FCBC4D" w14:textId="77777777">
        <w:tc>
          <w:tcPr>
            <w:tcW w:w="5256" w:type="dxa"/>
          </w:tcPr>
          <w:p w14:paraId="152BEB1E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project team believes that the hazard is manageable without additional controls or that accidents are unlikely to happen.</w:t>
            </w:r>
          </w:p>
        </w:tc>
        <w:tc>
          <w:tcPr>
            <w:tcW w:w="5256" w:type="dxa"/>
          </w:tcPr>
          <w:p w14:paraId="50E7A6F4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Workers lack the necessary training on how to use or maintain the high energy controls effectively.</w:t>
            </w:r>
          </w:p>
        </w:tc>
      </w:tr>
      <w:tr w:rsidR="00B26348" w14:paraId="29D1E858" w14:textId="77777777">
        <w:tc>
          <w:tcPr>
            <w:tcW w:w="5256" w:type="dxa"/>
          </w:tcPr>
          <w:p w14:paraId="37D0B1C3" w14:textId="77777777" w:rsidR="00B26348" w:rsidRDefault="00000000">
            <w:r>
              <w:t>☐ Miscommunication or misinterpretation</w:t>
            </w:r>
            <w:r>
              <w:rPr>
                <w:i/>
              </w:rPr>
              <w:t xml:space="preserve"> - Instructions or guidelines for implementing the controls have not been communicated clearly or were misunderstood by the team</w:t>
            </w:r>
          </w:p>
        </w:tc>
        <w:tc>
          <w:tcPr>
            <w:tcW w:w="5256" w:type="dxa"/>
          </w:tcPr>
          <w:p w14:paraId="5C404CDF" w14:textId="77777777" w:rsidR="00B26348" w:rsidRDefault="00B26348"/>
        </w:tc>
      </w:tr>
    </w:tbl>
    <w:p w14:paraId="74CB4FEF" w14:textId="77777777" w:rsidR="00B26348" w:rsidRDefault="00B26348"/>
    <w:p w14:paraId="36C6671B" w14:textId="77777777" w:rsidR="00B26348" w:rsidRDefault="00000000">
      <w:r>
        <w:rPr>
          <w:b/>
        </w:rPr>
        <w:t>361. What prevented the control from being executed?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1A2DC35D" w14:textId="77777777">
        <w:tc>
          <w:tcPr>
            <w:tcW w:w="5256" w:type="dxa"/>
          </w:tcPr>
          <w:p w14:paraId="746E4435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The team have not received sufficient training on how to use the high energy control properly</w:t>
            </w:r>
          </w:p>
        </w:tc>
        <w:tc>
          <w:tcPr>
            <w:tcW w:w="5256" w:type="dxa"/>
          </w:tcPr>
          <w:p w14:paraId="453B9772" w14:textId="77777777" w:rsidR="00B26348" w:rsidRDefault="00000000">
            <w:r>
              <w:t>☐ Lack of supervision</w:t>
            </w:r>
            <w:r>
              <w:rPr>
                <w:i/>
              </w:rPr>
              <w:t xml:space="preserve"> - Lacking supervision, workers did not follow the correct procedures for using the high energy control.</w:t>
            </w:r>
          </w:p>
        </w:tc>
      </w:tr>
      <w:tr w:rsidR="00B26348" w14:paraId="2F3B2437" w14:textId="77777777">
        <w:tc>
          <w:tcPr>
            <w:tcW w:w="5256" w:type="dxa"/>
          </w:tcPr>
          <w:p w14:paraId="68AC7D2E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Workers became complacent over time and deviated from established procedures</w:t>
            </w:r>
          </w:p>
        </w:tc>
        <w:tc>
          <w:tcPr>
            <w:tcW w:w="5256" w:type="dxa"/>
          </w:tcPr>
          <w:p w14:paraId="3C4B48F8" w14:textId="77777777" w:rsidR="00B26348" w:rsidRDefault="00000000">
            <w:r>
              <w:t>☐ Lack of accountability</w:t>
            </w:r>
            <w:r>
              <w:rPr>
                <w:i/>
              </w:rPr>
              <w:t xml:space="preserve"> - No consequences for non-compliance with high energy control procedures</w:t>
            </w:r>
          </w:p>
        </w:tc>
      </w:tr>
      <w:tr w:rsidR="00B26348" w14:paraId="12F08A63" w14:textId="77777777">
        <w:tc>
          <w:tcPr>
            <w:tcW w:w="5256" w:type="dxa"/>
          </w:tcPr>
          <w:p w14:paraId="0AE92ED2" w14:textId="77777777" w:rsidR="00B26348" w:rsidRDefault="00000000">
            <w:r>
              <w:t>☐ Failure to maintain equipment</w:t>
            </w:r>
            <w:r>
              <w:rPr>
                <w:i/>
              </w:rPr>
              <w:t xml:space="preserve"> - Lack of regular maintenance and/or inspections of the high energy control led to malfunction and/or reduced effectiveness.</w:t>
            </w:r>
          </w:p>
        </w:tc>
        <w:tc>
          <w:tcPr>
            <w:tcW w:w="5256" w:type="dxa"/>
          </w:tcPr>
          <w:p w14:paraId="2EB5E3CA" w14:textId="77777777" w:rsidR="00B26348" w:rsidRDefault="00000000">
            <w:r>
              <w:t>☐ Miscommunication or misunderstandings</w:t>
            </w:r>
            <w:r>
              <w:rPr>
                <w:i/>
              </w:rPr>
              <w:t xml:space="preserve"> - Poor communication between team members resulted in misunderstandings about how to execute the high energy control.</w:t>
            </w:r>
          </w:p>
        </w:tc>
      </w:tr>
      <w:tr w:rsidR="00B26348" w14:paraId="1E1E32AE" w14:textId="77777777">
        <w:tc>
          <w:tcPr>
            <w:tcW w:w="5256" w:type="dxa"/>
          </w:tcPr>
          <w:p w14:paraId="30F9AED0" w14:textId="77777777" w:rsidR="00B26348" w:rsidRDefault="00000000">
            <w:r>
              <w:t>☐ Production pressures</w:t>
            </w:r>
            <w:r>
              <w:rPr>
                <w:i/>
              </w:rPr>
              <w:t xml:space="preserve"> - Workers prioritized production over control execution, due to tight project schedule or deadlines, leading to incomplete execution of the high energy control.</w:t>
            </w:r>
          </w:p>
        </w:tc>
        <w:tc>
          <w:tcPr>
            <w:tcW w:w="5256" w:type="dxa"/>
          </w:tcPr>
          <w:p w14:paraId="75B439E6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 to ensure high energy control execution.</w:t>
            </w:r>
          </w:p>
        </w:tc>
      </w:tr>
      <w:tr w:rsidR="00B26348" w14:paraId="5CBB3F30" w14:textId="77777777">
        <w:tc>
          <w:tcPr>
            <w:tcW w:w="5256" w:type="dxa"/>
          </w:tcPr>
          <w:p w14:paraId="078AF616" w14:textId="77777777" w:rsidR="00B26348" w:rsidRDefault="00000000">
            <w:r>
              <w:t>☐ Lack of awareness</w:t>
            </w:r>
            <w:r>
              <w:rPr>
                <w:i/>
              </w:rPr>
              <w:t xml:space="preserve"> - Workers did understand the importance of high energy control or the potential consequences of not executing it effectively.</w:t>
            </w:r>
          </w:p>
        </w:tc>
        <w:tc>
          <w:tcPr>
            <w:tcW w:w="5256" w:type="dxa"/>
          </w:tcPr>
          <w:p w14:paraId="790F584B" w14:textId="77777777" w:rsidR="00B26348" w:rsidRDefault="00000000">
            <w:r>
              <w:t>☐ Worker fatigue</w:t>
            </w:r>
            <w:r>
              <w:rPr>
                <w:i/>
              </w:rPr>
              <w:t xml:space="preserve"> - Fatigued workers were not alert or attentive when executing high energy controls.</w:t>
            </w:r>
          </w:p>
        </w:tc>
      </w:tr>
      <w:tr w:rsidR="00B26348" w14:paraId="74674318" w14:textId="77777777">
        <w:tc>
          <w:tcPr>
            <w:tcW w:w="5256" w:type="dxa"/>
          </w:tcPr>
          <w:p w14:paraId="1673FDB7" w14:textId="77777777" w:rsidR="00B26348" w:rsidRDefault="00000000">
            <w:r>
              <w:t>☐ Competing priorities</w:t>
            </w:r>
            <w:r>
              <w:rPr>
                <w:i/>
              </w:rPr>
              <w:t xml:space="preserve"> - Other tasks or issues diverted the team’s attention away from executing the high energy control.</w:t>
            </w:r>
          </w:p>
        </w:tc>
        <w:tc>
          <w:tcPr>
            <w:tcW w:w="5256" w:type="dxa"/>
          </w:tcPr>
          <w:p w14:paraId="7AD910D2" w14:textId="77777777" w:rsidR="00B26348" w:rsidRDefault="00000000">
            <w:r>
              <w:t>☐ Willful disregard</w:t>
            </w:r>
            <w:r>
              <w:rPr>
                <w:i/>
              </w:rPr>
              <w:t xml:space="preserve"> - Intentional neglect or avoidance of necessary actions or procedures</w:t>
            </w:r>
          </w:p>
        </w:tc>
      </w:tr>
    </w:tbl>
    <w:p w14:paraId="3885E4D5" w14:textId="77777777" w:rsidR="00B26348" w:rsidRDefault="00B26348"/>
    <w:p w14:paraId="03A895A0" w14:textId="77777777" w:rsidR="00B26348" w:rsidRDefault="00000000">
      <w:r>
        <w:rPr>
          <w:b/>
        </w:rPr>
        <w:t>362. Permit Required Confined Space: Emergency Procedures in place?</w:t>
      </w:r>
      <w:r>
        <w:rPr>
          <w:i/>
          <w:color w:val="666666"/>
          <w:sz w:val="16"/>
        </w:rPr>
        <w:t xml:space="preserve">  [List Radio]</w:t>
      </w:r>
    </w:p>
    <w:p w14:paraId="7580D138" w14:textId="77777777" w:rsidR="00B26348" w:rsidRDefault="00000000">
      <w:pPr>
        <w:ind w:left="216"/>
      </w:pPr>
      <w:r>
        <w:rPr>
          <w:i/>
        </w:rPr>
        <w:t>Emergency Response:</w:t>
      </w:r>
      <w:r>
        <w:rPr>
          <w:i/>
        </w:rPr>
        <w:br/>
        <w:t>Emergency numbers available</w:t>
      </w:r>
      <w:r>
        <w:rPr>
          <w:i/>
        </w:rPr>
        <w:br/>
        <w:t>Rescue equipment available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6B04F009" w14:textId="77777777">
        <w:tc>
          <w:tcPr>
            <w:tcW w:w="10512" w:type="dxa"/>
          </w:tcPr>
          <w:p w14:paraId="69E75717" w14:textId="77777777" w:rsidR="00B26348" w:rsidRDefault="00000000">
            <w:r>
              <w:t>○ Yes</w:t>
            </w:r>
          </w:p>
        </w:tc>
      </w:tr>
      <w:tr w:rsidR="00B26348" w14:paraId="4820CC3B" w14:textId="77777777">
        <w:tc>
          <w:tcPr>
            <w:tcW w:w="10512" w:type="dxa"/>
          </w:tcPr>
          <w:p w14:paraId="37796B94" w14:textId="77777777" w:rsidR="00B26348" w:rsidRDefault="00000000">
            <w:r>
              <w:t>○ No</w:t>
            </w:r>
          </w:p>
        </w:tc>
      </w:tr>
    </w:tbl>
    <w:p w14:paraId="2D47C781" w14:textId="77777777" w:rsidR="00B26348" w:rsidRDefault="00B26348"/>
    <w:p w14:paraId="35BD7210" w14:textId="77777777" w:rsidR="00B26348" w:rsidRDefault="00000000">
      <w:r>
        <w:rPr>
          <w:b/>
        </w:rPr>
        <w:t>363. Permit Required Confined Space: Emergency Procedures - Corrective Actions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4BB0CE5B" w14:textId="77777777">
        <w:tc>
          <w:tcPr>
            <w:tcW w:w="10512" w:type="dxa"/>
          </w:tcPr>
          <w:p w14:paraId="3FCD8D41" w14:textId="77777777" w:rsidR="00B26348" w:rsidRDefault="00000000">
            <w:r>
              <w:t>☐ Post emergency numbers</w:t>
            </w:r>
          </w:p>
        </w:tc>
      </w:tr>
      <w:tr w:rsidR="00B26348" w14:paraId="08664704" w14:textId="77777777">
        <w:tc>
          <w:tcPr>
            <w:tcW w:w="10512" w:type="dxa"/>
          </w:tcPr>
          <w:p w14:paraId="58E9476F" w14:textId="77777777" w:rsidR="00B26348" w:rsidRDefault="00000000">
            <w:r>
              <w:t>☐ Secure rescue equipment</w:t>
            </w:r>
          </w:p>
        </w:tc>
      </w:tr>
    </w:tbl>
    <w:p w14:paraId="56BF2830" w14:textId="77777777" w:rsidR="00B26348" w:rsidRDefault="00B26348"/>
    <w:p w14:paraId="7E759B11" w14:textId="77777777" w:rsidR="00B26348" w:rsidRDefault="00000000">
      <w:r>
        <w:rPr>
          <w:b/>
        </w:rPr>
        <w:t>364. Reason for lack of emergency procedures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7F749F65" w14:textId="77777777">
        <w:tc>
          <w:tcPr>
            <w:tcW w:w="10512" w:type="dxa"/>
          </w:tcPr>
          <w:p w14:paraId="00CACF05" w14:textId="77777777" w:rsidR="00B26348" w:rsidRDefault="00000000">
            <w:r>
              <w:t>○ Emergency Response not recognized</w:t>
            </w:r>
          </w:p>
        </w:tc>
      </w:tr>
      <w:tr w:rsidR="00B26348" w14:paraId="6ED77A5B" w14:textId="77777777">
        <w:tc>
          <w:tcPr>
            <w:tcW w:w="10512" w:type="dxa"/>
          </w:tcPr>
          <w:p w14:paraId="3813E8D1" w14:textId="77777777" w:rsidR="00B26348" w:rsidRDefault="00000000">
            <w:r>
              <w:t>○ Emergency Response not identified</w:t>
            </w:r>
          </w:p>
        </w:tc>
      </w:tr>
      <w:tr w:rsidR="00B26348" w14:paraId="08E68C4C" w14:textId="77777777">
        <w:tc>
          <w:tcPr>
            <w:tcW w:w="10512" w:type="dxa"/>
          </w:tcPr>
          <w:p w14:paraId="5B7DEC7E" w14:textId="77777777" w:rsidR="00B26348" w:rsidRDefault="00000000">
            <w:r>
              <w:t>○ Emergency Response not implemented</w:t>
            </w:r>
          </w:p>
        </w:tc>
      </w:tr>
      <w:tr w:rsidR="00B26348" w14:paraId="2C2489F8" w14:textId="77777777">
        <w:tc>
          <w:tcPr>
            <w:tcW w:w="10512" w:type="dxa"/>
          </w:tcPr>
          <w:p w14:paraId="0FA0F004" w14:textId="77777777" w:rsidR="00B26348" w:rsidRDefault="00000000">
            <w:r>
              <w:t>○ Emergency Response not executed</w:t>
            </w:r>
          </w:p>
        </w:tc>
      </w:tr>
    </w:tbl>
    <w:p w14:paraId="10CDB1A2" w14:textId="77777777" w:rsidR="00B26348" w:rsidRDefault="00B26348"/>
    <w:p w14:paraId="3E2452B8" w14:textId="77777777" w:rsidR="00B26348" w:rsidRDefault="00000000">
      <w:r>
        <w:rPr>
          <w:b/>
        </w:rPr>
        <w:t>365. What prevented the hazard from being recognized?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1427DF10" w14:textId="77777777">
        <w:tc>
          <w:tcPr>
            <w:tcW w:w="5256" w:type="dxa"/>
          </w:tcPr>
          <w:p w14:paraId="12861F88" w14:textId="77777777" w:rsidR="00B26348" w:rsidRDefault="00000000">
            <w:r>
              <w:t>☐ Primary STCKY Energy not recognized</w:t>
            </w:r>
          </w:p>
        </w:tc>
        <w:tc>
          <w:tcPr>
            <w:tcW w:w="5256" w:type="dxa"/>
          </w:tcPr>
          <w:p w14:paraId="3E747135" w14:textId="77777777" w:rsidR="00B26348" w:rsidRDefault="00000000">
            <w:r>
              <w:t>☐ Lack of Knowledge</w:t>
            </w:r>
          </w:p>
        </w:tc>
      </w:tr>
      <w:tr w:rsidR="00B26348" w14:paraId="4A4856ED" w14:textId="77777777">
        <w:tc>
          <w:tcPr>
            <w:tcW w:w="5256" w:type="dxa"/>
          </w:tcPr>
          <w:p w14:paraId="58A5365D" w14:textId="77777777" w:rsidR="00B26348" w:rsidRDefault="00000000">
            <w:r>
              <w:t>☐ Inadequate training</w:t>
            </w:r>
          </w:p>
        </w:tc>
        <w:tc>
          <w:tcPr>
            <w:tcW w:w="5256" w:type="dxa"/>
          </w:tcPr>
          <w:p w14:paraId="5523678C" w14:textId="77777777" w:rsidR="00B26348" w:rsidRDefault="00000000">
            <w:r>
              <w:t>☐ Lack of awareness</w:t>
            </w:r>
          </w:p>
        </w:tc>
      </w:tr>
      <w:tr w:rsidR="00B26348" w14:paraId="1E4C70F5" w14:textId="77777777">
        <w:tc>
          <w:tcPr>
            <w:tcW w:w="5256" w:type="dxa"/>
          </w:tcPr>
          <w:p w14:paraId="543B9F9B" w14:textId="77777777" w:rsidR="00B26348" w:rsidRDefault="00000000">
            <w:r>
              <w:t>☐ Insufficient risk assessment</w:t>
            </w:r>
          </w:p>
        </w:tc>
        <w:tc>
          <w:tcPr>
            <w:tcW w:w="5256" w:type="dxa"/>
          </w:tcPr>
          <w:p w14:paraId="0E66F187" w14:textId="77777777" w:rsidR="00B26348" w:rsidRDefault="00000000">
            <w:r>
              <w:t>☐ Rushed planning or inadequate preparation</w:t>
            </w:r>
          </w:p>
        </w:tc>
      </w:tr>
      <w:tr w:rsidR="00B26348" w14:paraId="67C2609B" w14:textId="77777777">
        <w:tc>
          <w:tcPr>
            <w:tcW w:w="5256" w:type="dxa"/>
          </w:tcPr>
          <w:p w14:paraId="75962138" w14:textId="77777777" w:rsidR="00B26348" w:rsidRDefault="00000000">
            <w:r>
              <w:t>☐ Lack of communication</w:t>
            </w:r>
          </w:p>
        </w:tc>
        <w:tc>
          <w:tcPr>
            <w:tcW w:w="5256" w:type="dxa"/>
          </w:tcPr>
          <w:p w14:paraId="1B8566B8" w14:textId="77777777" w:rsidR="00B26348" w:rsidRDefault="00000000">
            <w:r>
              <w:t>☐ Inadequate hazard identification process</w:t>
            </w:r>
          </w:p>
        </w:tc>
      </w:tr>
      <w:tr w:rsidR="00B26348" w14:paraId="23525275" w14:textId="77777777">
        <w:tc>
          <w:tcPr>
            <w:tcW w:w="5256" w:type="dxa"/>
          </w:tcPr>
          <w:p w14:paraId="27010A41" w14:textId="77777777" w:rsidR="00B26348" w:rsidRDefault="00000000">
            <w:r>
              <w:t>☐ Unclear responsibilities</w:t>
            </w:r>
          </w:p>
        </w:tc>
        <w:tc>
          <w:tcPr>
            <w:tcW w:w="5256" w:type="dxa"/>
          </w:tcPr>
          <w:p w14:paraId="6DF32153" w14:textId="77777777" w:rsidR="00B26348" w:rsidRDefault="00000000">
            <w:r>
              <w:t>☐ Assumptions and biases</w:t>
            </w:r>
          </w:p>
        </w:tc>
      </w:tr>
      <w:tr w:rsidR="00B26348" w14:paraId="3234FD96" w14:textId="77777777">
        <w:tc>
          <w:tcPr>
            <w:tcW w:w="5256" w:type="dxa"/>
          </w:tcPr>
          <w:p w14:paraId="28321C29" w14:textId="77777777" w:rsidR="00B26348" w:rsidRDefault="00000000">
            <w:r>
              <w:t>☐ External factors</w:t>
            </w:r>
          </w:p>
        </w:tc>
        <w:tc>
          <w:tcPr>
            <w:tcW w:w="5256" w:type="dxa"/>
          </w:tcPr>
          <w:p w14:paraId="256F1994" w14:textId="77777777" w:rsidR="00B26348" w:rsidRDefault="00B26348"/>
        </w:tc>
      </w:tr>
    </w:tbl>
    <w:p w14:paraId="35F12D86" w14:textId="77777777" w:rsidR="00B26348" w:rsidRDefault="00B26348"/>
    <w:p w14:paraId="006C32D8" w14:textId="77777777" w:rsidR="00B26348" w:rsidRDefault="00000000">
      <w:r>
        <w:rPr>
          <w:b/>
        </w:rPr>
        <w:t>366. What prevented the control from being identified?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10831CB4" w14:textId="77777777">
        <w:tc>
          <w:tcPr>
            <w:tcW w:w="5256" w:type="dxa"/>
          </w:tcPr>
          <w:p w14:paraId="51E72EAE" w14:textId="77777777" w:rsidR="00B26348" w:rsidRDefault="00000000">
            <w:r>
              <w:t>☐ Lack of familiarity with specific high energy hazards</w:t>
            </w:r>
            <w:r>
              <w:rPr>
                <w:i/>
              </w:rPr>
              <w:t xml:space="preserve"> - The project team is not familiar with the specific high energy hazards present in the task, i.e. new or unique situation or work process.</w:t>
            </w:r>
          </w:p>
        </w:tc>
        <w:tc>
          <w:tcPr>
            <w:tcW w:w="5256" w:type="dxa"/>
          </w:tcPr>
          <w:p w14:paraId="2CF6BB7B" w14:textId="77777777" w:rsidR="00B26348" w:rsidRDefault="00000000">
            <w:r>
              <w:t>☐ Inadequate training on high energy controls</w:t>
            </w:r>
            <w:r>
              <w:rPr>
                <w:i/>
              </w:rPr>
              <w:t xml:space="preserve"> - Team members have not received sufficient training on identifying, implementing, and executing high energy controls.</w:t>
            </w:r>
          </w:p>
        </w:tc>
      </w:tr>
      <w:tr w:rsidR="00B26348" w14:paraId="1AD7D8A1" w14:textId="77777777">
        <w:tc>
          <w:tcPr>
            <w:tcW w:w="5256" w:type="dxa"/>
          </w:tcPr>
          <w:p w14:paraId="10F0CFA7" w14:textId="77777777" w:rsidR="00B26348" w:rsidRDefault="00000000">
            <w:r>
              <w:t>☐ Insufficient risk assessment</w:t>
            </w:r>
            <w:r>
              <w:rPr>
                <w:i/>
              </w:rPr>
              <w:t xml:space="preserve"> - The team has not conducted a thorough risk assessment to identify all potential high energy hazards and determine appropriate controls.</w:t>
            </w:r>
          </w:p>
        </w:tc>
        <w:tc>
          <w:tcPr>
            <w:tcW w:w="5256" w:type="dxa"/>
          </w:tcPr>
          <w:p w14:paraId="015AFE3B" w14:textId="77777777" w:rsidR="00B26348" w:rsidRDefault="00000000">
            <w:r>
              <w:t>☐ Lack of available control options</w:t>
            </w:r>
            <w:r>
              <w:rPr>
                <w:i/>
              </w:rPr>
              <w:t xml:space="preserve"> - The team struggles to find suitable control measures for mitigating the identified high energy hazards, leading to delays or inadequate solutions.</w:t>
            </w:r>
          </w:p>
        </w:tc>
      </w:tr>
      <w:tr w:rsidR="00B26348" w14:paraId="6912D925" w14:textId="77777777">
        <w:tc>
          <w:tcPr>
            <w:tcW w:w="5256" w:type="dxa"/>
          </w:tcPr>
          <w:p w14:paraId="659E5EFF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Limited budget or access to equipment prevented the implementation of high energy controls</w:t>
            </w:r>
          </w:p>
        </w:tc>
        <w:tc>
          <w:tcPr>
            <w:tcW w:w="5256" w:type="dxa"/>
          </w:tcPr>
          <w:p w14:paraId="07AF3F0F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deadlines and tight schedules pressure the team to overlook or rush the identification of high energy controls.</w:t>
            </w:r>
          </w:p>
        </w:tc>
      </w:tr>
      <w:tr w:rsidR="00B26348" w14:paraId="16D509F3" w14:textId="77777777">
        <w:tc>
          <w:tcPr>
            <w:tcW w:w="5256" w:type="dxa"/>
          </w:tcPr>
          <w:p w14:paraId="13215136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team has dealt with similar high energy hazards in the past without incident and assumed the risks are manageable without additional controls.</w:t>
            </w:r>
          </w:p>
        </w:tc>
        <w:tc>
          <w:tcPr>
            <w:tcW w:w="5256" w:type="dxa"/>
          </w:tcPr>
          <w:p w14:paraId="00354642" w14:textId="77777777" w:rsidR="00B26348" w:rsidRDefault="00000000">
            <w:r>
              <w:t>☐ Emphasis on production</w:t>
            </w:r>
            <w:r>
              <w:rPr>
                <w:i/>
              </w:rPr>
              <w:t xml:space="preserve"> - A focus on productivity and meeting targets led to neglecting the thorough identification of high energy controls.</w:t>
            </w:r>
          </w:p>
        </w:tc>
      </w:tr>
      <w:tr w:rsidR="00B26348" w14:paraId="6B3EF23B" w14:textId="77777777">
        <w:tc>
          <w:tcPr>
            <w:tcW w:w="5256" w:type="dxa"/>
          </w:tcPr>
          <w:p w14:paraId="05EB7D0F" w14:textId="77777777" w:rsidR="00B26348" w:rsidRDefault="00000000">
            <w:r>
              <w:t>☐ Lack of communication and collaboration</w:t>
            </w:r>
            <w:r>
              <w:rPr>
                <w:i/>
              </w:rPr>
              <w:t xml:space="preserve"> - Team members did not communicate effectively, critical information about high energy hazards and controls were missed.</w:t>
            </w:r>
          </w:p>
        </w:tc>
        <w:tc>
          <w:tcPr>
            <w:tcW w:w="5256" w:type="dxa"/>
          </w:tcPr>
          <w:p w14:paraId="362958C3" w14:textId="77777777" w:rsidR="00B26348" w:rsidRDefault="00000000">
            <w:r>
              <w:t>☐ Failure to learn from past incidents</w:t>
            </w:r>
            <w:r>
              <w:rPr>
                <w:i/>
              </w:rPr>
              <w:t xml:space="preserve"> - The team did not learn from previous incidents involving similar high energy hazards, leading to repeated oversights in control identification.</w:t>
            </w:r>
          </w:p>
        </w:tc>
      </w:tr>
      <w:tr w:rsidR="00B26348" w14:paraId="6BBDA530" w14:textId="77777777">
        <w:tc>
          <w:tcPr>
            <w:tcW w:w="5256" w:type="dxa"/>
          </w:tcPr>
          <w:p w14:paraId="68DFB918" w14:textId="77777777" w:rsidR="00B26348" w:rsidRDefault="00000000">
            <w:r>
              <w:t>☐ Complexity of the construction task</w:t>
            </w:r>
            <w:r>
              <w:rPr>
                <w:i/>
              </w:rPr>
              <w:t xml:space="preserve"> - Highly complex task with multiple high energy hazards, made it challenging for the team to identify and implement appropriate controls for each hazard.</w:t>
            </w:r>
          </w:p>
        </w:tc>
        <w:tc>
          <w:tcPr>
            <w:tcW w:w="5256" w:type="dxa"/>
          </w:tcPr>
          <w:p w14:paraId="69CCAAB4" w14:textId="77777777" w:rsidR="00B26348" w:rsidRDefault="00B26348"/>
        </w:tc>
      </w:tr>
    </w:tbl>
    <w:p w14:paraId="65770E8F" w14:textId="77777777" w:rsidR="00B26348" w:rsidRDefault="00B26348"/>
    <w:p w14:paraId="237661FC" w14:textId="77777777" w:rsidR="00B26348" w:rsidRDefault="00000000">
      <w:r>
        <w:rPr>
          <w:b/>
        </w:rPr>
        <w:t>367. What prevented the control from being implemented?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7EF26BE6" w14:textId="77777777">
        <w:tc>
          <w:tcPr>
            <w:tcW w:w="5256" w:type="dxa"/>
          </w:tcPr>
          <w:p w14:paraId="0F99D8D1" w14:textId="77777777" w:rsidR="00B26348" w:rsidRDefault="00000000">
            <w:r>
              <w:t>☐ Cost considerations</w:t>
            </w:r>
            <w:r>
              <w:rPr>
                <w:i/>
              </w:rPr>
              <w:t xml:space="preserve"> - High energy controls are expensive to acquire and install, and the project team prioritized cost savings over worker safety.</w:t>
            </w:r>
          </w:p>
        </w:tc>
        <w:tc>
          <w:tcPr>
            <w:tcW w:w="5256" w:type="dxa"/>
          </w:tcPr>
          <w:p w14:paraId="1C1F7C5B" w14:textId="77777777" w:rsidR="00B26348" w:rsidRDefault="00000000">
            <w:r>
              <w:t>☐ Lack of understanding or awareness</w:t>
            </w:r>
            <w:r>
              <w:rPr>
                <w:i/>
              </w:rPr>
              <w:t xml:space="preserve"> - The team did not fully comprehend the severity of the hazard or the potential consequences of not implementing the high energy controls.</w:t>
            </w:r>
          </w:p>
        </w:tc>
      </w:tr>
      <w:tr w:rsidR="00B26348" w14:paraId="6D15397D" w14:textId="77777777">
        <w:tc>
          <w:tcPr>
            <w:tcW w:w="5256" w:type="dxa"/>
          </w:tcPr>
          <w:p w14:paraId="35224347" w14:textId="77777777" w:rsidR="00B26348" w:rsidRDefault="00000000">
            <w:r>
              <w:t>☐ Resistance to change</w:t>
            </w:r>
            <w:r>
              <w:rPr>
                <w:i/>
              </w:rPr>
              <w:t xml:space="preserve"> - Introduction of controls or procedures was met with resistance from workers or management who prefer familiar practices.</w:t>
            </w:r>
          </w:p>
        </w:tc>
        <w:tc>
          <w:tcPr>
            <w:tcW w:w="5256" w:type="dxa"/>
          </w:tcPr>
          <w:p w14:paraId="7E7BC3D8" w14:textId="77777777" w:rsidR="00B26348" w:rsidRDefault="00000000">
            <w:r>
              <w:t>☐ Inadequate planning</w:t>
            </w:r>
            <w:r>
              <w:rPr>
                <w:i/>
              </w:rPr>
              <w:t xml:space="preserve"> - The team identified the need for high energy control but failed to develop a proper plan for their implementation.</w:t>
            </w:r>
          </w:p>
        </w:tc>
      </w:tr>
      <w:tr w:rsidR="00B26348" w14:paraId="5B0D55F4" w14:textId="77777777">
        <w:tc>
          <w:tcPr>
            <w:tcW w:w="5256" w:type="dxa"/>
          </w:tcPr>
          <w:p w14:paraId="624B72B5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resources, such as equipment or skilled personnel, to implement the high energy controls effectively.</w:t>
            </w:r>
          </w:p>
        </w:tc>
        <w:tc>
          <w:tcPr>
            <w:tcW w:w="5256" w:type="dxa"/>
          </w:tcPr>
          <w:p w14:paraId="037C852A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timelines or deadlines did not allow for implementing high energy controls properly.</w:t>
            </w:r>
          </w:p>
        </w:tc>
      </w:tr>
      <w:tr w:rsidR="00B26348" w14:paraId="1D6CAB1B" w14:textId="77777777">
        <w:tc>
          <w:tcPr>
            <w:tcW w:w="5256" w:type="dxa"/>
          </w:tcPr>
          <w:p w14:paraId="29A7463D" w14:textId="77777777" w:rsidR="00B26348" w:rsidRDefault="00000000">
            <w:r>
              <w:t>☐ Lack of leadership support</w:t>
            </w:r>
            <w:r>
              <w:rPr>
                <w:i/>
              </w:rPr>
              <w:t xml:space="preserve"> - The absence of leadership support in prioritizing control implementation made it challenging for the team to effectively implement the controls.</w:t>
            </w:r>
          </w:p>
        </w:tc>
        <w:tc>
          <w:tcPr>
            <w:tcW w:w="5256" w:type="dxa"/>
          </w:tcPr>
          <w:p w14:paraId="113E4869" w14:textId="77777777" w:rsidR="00B26348" w:rsidRDefault="00000000">
            <w:r>
              <w:t>☐ Perceived inconvenience</w:t>
            </w:r>
            <w:r>
              <w:rPr>
                <w:i/>
              </w:rPr>
              <w:t xml:space="preserve"> - Workers considered the high energy controls as inconvenient or cumbersome, leading to resistance in their implementation.</w:t>
            </w:r>
          </w:p>
        </w:tc>
      </w:tr>
      <w:tr w:rsidR="00B26348" w14:paraId="054EDE81" w14:textId="77777777">
        <w:tc>
          <w:tcPr>
            <w:tcW w:w="5256" w:type="dxa"/>
          </w:tcPr>
          <w:p w14:paraId="6CECDECE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project team believes that the hazard is manageable without additional controls or that accidents are unlikely to happen.</w:t>
            </w:r>
          </w:p>
        </w:tc>
        <w:tc>
          <w:tcPr>
            <w:tcW w:w="5256" w:type="dxa"/>
          </w:tcPr>
          <w:p w14:paraId="562C8749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Workers lack the necessary training on how to use or maintain the high energy controls effectively.</w:t>
            </w:r>
          </w:p>
        </w:tc>
      </w:tr>
      <w:tr w:rsidR="00B26348" w14:paraId="44997F22" w14:textId="77777777">
        <w:tc>
          <w:tcPr>
            <w:tcW w:w="5256" w:type="dxa"/>
          </w:tcPr>
          <w:p w14:paraId="3DBAAC51" w14:textId="77777777" w:rsidR="00B26348" w:rsidRDefault="00000000">
            <w:r>
              <w:t>☐ Miscommunication or misinterpretation</w:t>
            </w:r>
            <w:r>
              <w:rPr>
                <w:i/>
              </w:rPr>
              <w:t xml:space="preserve"> - Instructions or guidelines for implementing the controls have not been communicated clearly or were misunderstood by the team</w:t>
            </w:r>
          </w:p>
        </w:tc>
        <w:tc>
          <w:tcPr>
            <w:tcW w:w="5256" w:type="dxa"/>
          </w:tcPr>
          <w:p w14:paraId="3D7174C5" w14:textId="77777777" w:rsidR="00B26348" w:rsidRDefault="00B26348"/>
        </w:tc>
      </w:tr>
    </w:tbl>
    <w:p w14:paraId="4FAF25D3" w14:textId="77777777" w:rsidR="00B26348" w:rsidRDefault="00B26348"/>
    <w:p w14:paraId="0D4AEDC4" w14:textId="77777777" w:rsidR="00B26348" w:rsidRDefault="00000000">
      <w:r>
        <w:rPr>
          <w:b/>
        </w:rPr>
        <w:t>368. What prevented the control from being executed?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35E6169F" w14:textId="77777777">
        <w:tc>
          <w:tcPr>
            <w:tcW w:w="5256" w:type="dxa"/>
          </w:tcPr>
          <w:p w14:paraId="0E903114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The team have not received sufficient training on how to use the high energy control properly</w:t>
            </w:r>
          </w:p>
        </w:tc>
        <w:tc>
          <w:tcPr>
            <w:tcW w:w="5256" w:type="dxa"/>
          </w:tcPr>
          <w:p w14:paraId="4CB77A92" w14:textId="77777777" w:rsidR="00B26348" w:rsidRDefault="00000000">
            <w:r>
              <w:t>☐ Lack of supervision</w:t>
            </w:r>
            <w:r>
              <w:rPr>
                <w:i/>
              </w:rPr>
              <w:t xml:space="preserve"> - Lacking supervision, workers did not follow the correct procedures for using the high energy control.</w:t>
            </w:r>
          </w:p>
        </w:tc>
      </w:tr>
      <w:tr w:rsidR="00B26348" w14:paraId="73EEFE5A" w14:textId="77777777">
        <w:tc>
          <w:tcPr>
            <w:tcW w:w="5256" w:type="dxa"/>
          </w:tcPr>
          <w:p w14:paraId="56FE9499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Workers became complacent over time and deviated from established procedures</w:t>
            </w:r>
          </w:p>
        </w:tc>
        <w:tc>
          <w:tcPr>
            <w:tcW w:w="5256" w:type="dxa"/>
          </w:tcPr>
          <w:p w14:paraId="7F978C51" w14:textId="77777777" w:rsidR="00B26348" w:rsidRDefault="00000000">
            <w:r>
              <w:t>☐ Lack of accountability</w:t>
            </w:r>
            <w:r>
              <w:rPr>
                <w:i/>
              </w:rPr>
              <w:t xml:space="preserve"> - No consequences for non-compliance with high energy control procedures</w:t>
            </w:r>
          </w:p>
        </w:tc>
      </w:tr>
      <w:tr w:rsidR="00B26348" w14:paraId="33BF61F3" w14:textId="77777777">
        <w:tc>
          <w:tcPr>
            <w:tcW w:w="5256" w:type="dxa"/>
          </w:tcPr>
          <w:p w14:paraId="32A0B782" w14:textId="77777777" w:rsidR="00B26348" w:rsidRDefault="00000000">
            <w:r>
              <w:t>☐ Failure to maintain equipment</w:t>
            </w:r>
            <w:r>
              <w:rPr>
                <w:i/>
              </w:rPr>
              <w:t xml:space="preserve"> - Lack of regular maintenance and/or inspections of the high energy control led to malfunction and/or reduced effectiveness.</w:t>
            </w:r>
          </w:p>
        </w:tc>
        <w:tc>
          <w:tcPr>
            <w:tcW w:w="5256" w:type="dxa"/>
          </w:tcPr>
          <w:p w14:paraId="5AACD6F5" w14:textId="77777777" w:rsidR="00B26348" w:rsidRDefault="00000000">
            <w:r>
              <w:t>☐ Miscommunication or misunderstandings</w:t>
            </w:r>
            <w:r>
              <w:rPr>
                <w:i/>
              </w:rPr>
              <w:t xml:space="preserve"> - Poor communication between team members resulted in misunderstandings about how to execute the high energy control.</w:t>
            </w:r>
          </w:p>
        </w:tc>
      </w:tr>
      <w:tr w:rsidR="00B26348" w14:paraId="338E6987" w14:textId="77777777">
        <w:tc>
          <w:tcPr>
            <w:tcW w:w="5256" w:type="dxa"/>
          </w:tcPr>
          <w:p w14:paraId="501D8529" w14:textId="77777777" w:rsidR="00B26348" w:rsidRDefault="00000000">
            <w:r>
              <w:t>☐ Production pressures</w:t>
            </w:r>
            <w:r>
              <w:rPr>
                <w:i/>
              </w:rPr>
              <w:t xml:space="preserve"> - Workers prioritized production over control execution, due to tight project schedule or deadlines, leading to incomplete execution of the high energy control.</w:t>
            </w:r>
          </w:p>
        </w:tc>
        <w:tc>
          <w:tcPr>
            <w:tcW w:w="5256" w:type="dxa"/>
          </w:tcPr>
          <w:p w14:paraId="178A6697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 to ensure high energy control execution.</w:t>
            </w:r>
          </w:p>
        </w:tc>
      </w:tr>
      <w:tr w:rsidR="00B26348" w14:paraId="5974A2CD" w14:textId="77777777">
        <w:tc>
          <w:tcPr>
            <w:tcW w:w="5256" w:type="dxa"/>
          </w:tcPr>
          <w:p w14:paraId="79731C22" w14:textId="77777777" w:rsidR="00B26348" w:rsidRDefault="00000000">
            <w:r>
              <w:t>☐ Lack of awareness</w:t>
            </w:r>
            <w:r>
              <w:rPr>
                <w:i/>
              </w:rPr>
              <w:t xml:space="preserve"> - Workers did understand the importance of high energy control or the potential consequences of not executing it effectively.</w:t>
            </w:r>
          </w:p>
        </w:tc>
        <w:tc>
          <w:tcPr>
            <w:tcW w:w="5256" w:type="dxa"/>
          </w:tcPr>
          <w:p w14:paraId="500B381D" w14:textId="77777777" w:rsidR="00B26348" w:rsidRDefault="00000000">
            <w:r>
              <w:t>☐ Worker fatigue</w:t>
            </w:r>
            <w:r>
              <w:rPr>
                <w:i/>
              </w:rPr>
              <w:t xml:space="preserve"> - Fatigued workers were not alert or attentive when executing high energy controls.</w:t>
            </w:r>
          </w:p>
        </w:tc>
      </w:tr>
      <w:tr w:rsidR="00B26348" w14:paraId="61DD1193" w14:textId="77777777">
        <w:tc>
          <w:tcPr>
            <w:tcW w:w="5256" w:type="dxa"/>
          </w:tcPr>
          <w:p w14:paraId="6A966C62" w14:textId="77777777" w:rsidR="00B26348" w:rsidRDefault="00000000">
            <w:r>
              <w:t>☐ Competing priorities</w:t>
            </w:r>
            <w:r>
              <w:rPr>
                <w:i/>
              </w:rPr>
              <w:t xml:space="preserve"> - Other tasks or issues diverted the team’s attention away from executing the high energy control.</w:t>
            </w:r>
          </w:p>
        </w:tc>
        <w:tc>
          <w:tcPr>
            <w:tcW w:w="5256" w:type="dxa"/>
          </w:tcPr>
          <w:p w14:paraId="27C8EA9B" w14:textId="77777777" w:rsidR="00B26348" w:rsidRDefault="00000000">
            <w:r>
              <w:t>☐ Willful disregard</w:t>
            </w:r>
            <w:r>
              <w:rPr>
                <w:i/>
              </w:rPr>
              <w:t xml:space="preserve"> - Intentional neglect or avoidance of necessary actions or procedures</w:t>
            </w:r>
          </w:p>
        </w:tc>
      </w:tr>
    </w:tbl>
    <w:p w14:paraId="78F8295D" w14:textId="77777777" w:rsidR="00B26348" w:rsidRDefault="00B26348"/>
    <w:p w14:paraId="6357C361" w14:textId="77777777" w:rsidR="00B26348" w:rsidRDefault="00000000">
      <w:r>
        <w:br w:type="page"/>
      </w:r>
    </w:p>
    <w:sectPr w:rsidR="00B26348" w:rsidSect="00034616">
      <w:footerReference w:type="default" r:id="rId8"/>
      <w:pgSz w:w="12240" w:h="15840"/>
      <w:pgMar w:top="792" w:right="864" w:bottom="792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B64A3" w14:textId="77777777" w:rsidR="005958F0" w:rsidRDefault="005958F0">
      <w:pPr>
        <w:spacing w:after="0" w:line="240" w:lineRule="auto"/>
      </w:pPr>
      <w:r>
        <w:separator/>
      </w:r>
    </w:p>
  </w:endnote>
  <w:endnote w:type="continuationSeparator" w:id="0">
    <w:p w14:paraId="4399E1A6" w14:textId="77777777" w:rsidR="005958F0" w:rsidRDefault="00595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AE45C" w14:textId="27E75CA1" w:rsidR="00B26348" w:rsidRDefault="00000000">
    <w:pPr>
      <w:pStyle w:val="Footer"/>
      <w:jc w:val="center"/>
    </w:pPr>
    <w:r>
      <w:t>Incident Report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AF09A" w14:textId="77777777" w:rsidR="005958F0" w:rsidRDefault="005958F0">
      <w:pPr>
        <w:spacing w:after="0" w:line="240" w:lineRule="auto"/>
      </w:pPr>
      <w:r>
        <w:separator/>
      </w:r>
    </w:p>
  </w:footnote>
  <w:footnote w:type="continuationSeparator" w:id="0">
    <w:p w14:paraId="3E8FB095" w14:textId="77777777" w:rsidR="005958F0" w:rsidRDefault="00595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2488086">
    <w:abstractNumId w:val="8"/>
  </w:num>
  <w:num w:numId="2" w16cid:durableId="1837652165">
    <w:abstractNumId w:val="6"/>
  </w:num>
  <w:num w:numId="3" w16cid:durableId="9651990">
    <w:abstractNumId w:val="5"/>
  </w:num>
  <w:num w:numId="4" w16cid:durableId="1080978174">
    <w:abstractNumId w:val="4"/>
  </w:num>
  <w:num w:numId="5" w16cid:durableId="1315723871">
    <w:abstractNumId w:val="7"/>
  </w:num>
  <w:num w:numId="6" w16cid:durableId="1796869919">
    <w:abstractNumId w:val="3"/>
  </w:num>
  <w:num w:numId="7" w16cid:durableId="794831001">
    <w:abstractNumId w:val="2"/>
  </w:num>
  <w:num w:numId="8" w16cid:durableId="1651521167">
    <w:abstractNumId w:val="1"/>
  </w:num>
  <w:num w:numId="9" w16cid:durableId="877164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849A6"/>
    <w:rsid w:val="00186DC1"/>
    <w:rsid w:val="0029639D"/>
    <w:rsid w:val="002D1B21"/>
    <w:rsid w:val="00326F90"/>
    <w:rsid w:val="004654DF"/>
    <w:rsid w:val="005958F0"/>
    <w:rsid w:val="00680FF6"/>
    <w:rsid w:val="006F6298"/>
    <w:rsid w:val="007501A1"/>
    <w:rsid w:val="0088760F"/>
    <w:rsid w:val="00AA1D8D"/>
    <w:rsid w:val="00B26348"/>
    <w:rsid w:val="00B47730"/>
    <w:rsid w:val="00CB0664"/>
    <w:rsid w:val="00F364E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15938F"/>
  <w14:defaultImageDpi w14:val="300"/>
  <w15:docId w15:val="{D922A623-C0CA-48B6-BAEE-DB06D9E77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ptos" w:hAnsi="Aptos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61560</Words>
  <Characters>350893</Characters>
  <Application>Microsoft Office Word</Application>
  <DocSecurity>0</DocSecurity>
  <Lines>2924</Lines>
  <Paragraphs>823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411630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Reese Fortin</cp:lastModifiedBy>
  <cp:revision>7</cp:revision>
  <dcterms:created xsi:type="dcterms:W3CDTF">2026-06-26T17:46:00Z</dcterms:created>
  <dcterms:modified xsi:type="dcterms:W3CDTF">2026-06-26T18:20:00Z</dcterms:modified>
  <cp:category/>
</cp:coreProperties>
</file>